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5AD9D" w14:textId="77777777" w:rsidR="00B915DA" w:rsidRDefault="00B915DA" w:rsidP="00AE798F">
      <w:pPr>
        <w:ind w:firstLine="0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31. и 32.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Инжењерске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27.11.2015. </w:t>
      </w:r>
      <w:proofErr w:type="spellStart"/>
      <w:r>
        <w:t>године</w:t>
      </w:r>
      <w:proofErr w:type="spellEnd"/>
      <w:r>
        <w:t xml:space="preserve">, а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органе</w:t>
      </w:r>
      <w:proofErr w:type="spellEnd"/>
      <w:r>
        <w:t xml:space="preserve"> Коморе, </w:t>
      </w:r>
      <w:proofErr w:type="spellStart"/>
      <w:r>
        <w:t>јавност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струковних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, </w:t>
      </w:r>
      <w:proofErr w:type="spellStart"/>
      <w:r>
        <w:t>Скуп</w:t>
      </w:r>
      <w:r>
        <w:rPr>
          <w:lang w:val="sr-Latn-BA"/>
        </w:rPr>
        <w:t>штина</w:t>
      </w:r>
      <w:proofErr w:type="spellEnd"/>
      <w:r>
        <w:t xml:space="preserve"> </w:t>
      </w:r>
      <w:proofErr w:type="spellStart"/>
      <w:r>
        <w:t>Инжењерске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Српске,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_</w:t>
      </w:r>
      <w:proofErr w:type="gramStart"/>
      <w:r>
        <w:t>_._</w:t>
      </w:r>
      <w:proofErr w:type="gramEnd"/>
      <w:r>
        <w:t xml:space="preserve">_.2026.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доноси</w:t>
      </w:r>
      <w:proofErr w:type="spellEnd"/>
      <w:r>
        <w:t>:</w:t>
      </w:r>
    </w:p>
    <w:p w14:paraId="029203C8" w14:textId="77777777" w:rsidR="00B915DA" w:rsidRDefault="00B915DA" w:rsidP="00AE798F">
      <w:pPr>
        <w:ind w:firstLine="0"/>
      </w:pPr>
    </w:p>
    <w:p w14:paraId="36A7B56C" w14:textId="77777777" w:rsidR="00B915DA" w:rsidRDefault="00B915DA" w:rsidP="00AE798F">
      <w:pPr>
        <w:pStyle w:val="DocTitle"/>
      </w:pPr>
      <w:r>
        <w:rPr>
          <w:b w:val="0"/>
          <w:sz w:val="24"/>
        </w:rPr>
        <w:t>ПОСЛОВНИК</w:t>
      </w:r>
    </w:p>
    <w:p w14:paraId="5AE7B8B1" w14:textId="77777777" w:rsidR="00B915DA" w:rsidRDefault="00B915DA" w:rsidP="00AE798F">
      <w:pPr>
        <w:pStyle w:val="DocTitle"/>
      </w:pPr>
      <w:r>
        <w:rPr>
          <w:b w:val="0"/>
          <w:sz w:val="24"/>
        </w:rPr>
        <w:t xml:space="preserve">о </w:t>
      </w:r>
      <w:proofErr w:type="spellStart"/>
      <w:r>
        <w:rPr>
          <w:b w:val="0"/>
          <w:sz w:val="24"/>
        </w:rPr>
        <w:t>раду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извршних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одбора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струковних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комора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Инжењерске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коморе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Републике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Српске</w:t>
      </w:r>
      <w:proofErr w:type="spellEnd"/>
    </w:p>
    <w:p w14:paraId="06A54196" w14:textId="18ADAE59" w:rsidR="00B915DA" w:rsidRPr="00FC18A9" w:rsidRDefault="00FC18A9" w:rsidP="00FC18A9">
      <w:pPr>
        <w:pStyle w:val="PartTitle"/>
        <w:jc w:val="center"/>
        <w:rPr>
          <w:bCs/>
        </w:rPr>
      </w:pPr>
      <w:r w:rsidRPr="00FC18A9">
        <w:rPr>
          <w:bCs/>
        </w:rPr>
        <w:t>I</w:t>
      </w:r>
      <w:r w:rsidR="00B915DA" w:rsidRPr="00FC18A9">
        <w:rPr>
          <w:bCs/>
        </w:rPr>
        <w:t xml:space="preserve"> – ОСНОВНЕ ОДРЕДБЕ</w:t>
      </w:r>
    </w:p>
    <w:p w14:paraId="0CD1BE75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1.</w:t>
      </w:r>
    </w:p>
    <w:p w14:paraId="6584535C" w14:textId="77777777" w:rsidR="00B915DA" w:rsidRDefault="00B915DA" w:rsidP="00AE798F">
      <w:proofErr w:type="spellStart"/>
      <w:r>
        <w:t>Овим</w:t>
      </w:r>
      <w:proofErr w:type="spellEnd"/>
      <w:r>
        <w:t xml:space="preserve"> </w:t>
      </w:r>
      <w:proofErr w:type="spellStart"/>
      <w:r>
        <w:t>пословником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извршних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струковних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 </w:t>
      </w:r>
      <w:proofErr w:type="spellStart"/>
      <w:r>
        <w:t>Инжењерске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„ИО”), </w:t>
      </w:r>
      <w:proofErr w:type="spellStart"/>
      <w:r>
        <w:t>припремање</w:t>
      </w:r>
      <w:proofErr w:type="spellEnd"/>
      <w:r>
        <w:t xml:space="preserve">, </w:t>
      </w:r>
      <w:proofErr w:type="spellStart"/>
      <w:r>
        <w:t>сазивање</w:t>
      </w:r>
      <w:proofErr w:type="spellEnd"/>
      <w:r>
        <w:t xml:space="preserve"> и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сједница</w:t>
      </w:r>
      <w:proofErr w:type="spellEnd"/>
      <w:r>
        <w:t xml:space="preserve">,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и </w:t>
      </w:r>
      <w:proofErr w:type="spellStart"/>
      <w:r>
        <w:t>одлучивања</w:t>
      </w:r>
      <w:proofErr w:type="spellEnd"/>
      <w:r>
        <w:t xml:space="preserve">, </w:t>
      </w:r>
      <w:proofErr w:type="spellStart"/>
      <w:r>
        <w:t>вођење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 и </w:t>
      </w:r>
      <w:proofErr w:type="spellStart"/>
      <w:r>
        <w:t>документације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значајна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ИО.</w:t>
      </w:r>
    </w:p>
    <w:p w14:paraId="207EEDDB" w14:textId="77777777" w:rsidR="00B915DA" w:rsidRDefault="00B915DA" w:rsidP="00AE798F">
      <w:proofErr w:type="spellStart"/>
      <w:r>
        <w:t>Одредбе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примјењују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извршне</w:t>
      </w:r>
      <w:proofErr w:type="spellEnd"/>
      <w:r>
        <w:t xml:space="preserve"> </w:t>
      </w:r>
      <w:proofErr w:type="spellStart"/>
      <w:r>
        <w:t>одборе</w:t>
      </w:r>
      <w:proofErr w:type="spellEnd"/>
      <w:r>
        <w:t xml:space="preserve"> </w:t>
      </w:r>
      <w:proofErr w:type="spellStart"/>
      <w:r>
        <w:t>свих</w:t>
      </w:r>
      <w:proofErr w:type="spellEnd"/>
      <w:r>
        <w:t xml:space="preserve"> </w:t>
      </w:r>
      <w:proofErr w:type="spellStart"/>
      <w:r>
        <w:t>струковних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 у </w:t>
      </w:r>
      <w:proofErr w:type="spellStart"/>
      <w:r>
        <w:t>саставу</w:t>
      </w:r>
      <w:proofErr w:type="spellEnd"/>
      <w:r>
        <w:t xml:space="preserve"> </w:t>
      </w:r>
      <w:proofErr w:type="spellStart"/>
      <w:r>
        <w:t>Инжењерске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„ИКРС”),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посебним</w:t>
      </w:r>
      <w:proofErr w:type="spellEnd"/>
      <w:r>
        <w:t xml:space="preserve"> </w:t>
      </w:r>
      <w:proofErr w:type="spellStart"/>
      <w:r>
        <w:t>актом</w:t>
      </w:r>
      <w:proofErr w:type="spellEnd"/>
      <w:r>
        <w:t xml:space="preserve"> ИКРС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другачије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>.</w:t>
      </w:r>
    </w:p>
    <w:p w14:paraId="4077A095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2.</w:t>
      </w:r>
    </w:p>
    <w:p w14:paraId="48584C8B" w14:textId="77777777" w:rsidR="00B915DA" w:rsidRDefault="00B915DA" w:rsidP="00AE798F">
      <w:proofErr w:type="spellStart"/>
      <w:r>
        <w:t>Састав</w:t>
      </w:r>
      <w:proofErr w:type="spellEnd"/>
      <w:r>
        <w:t xml:space="preserve">, </w:t>
      </w:r>
      <w:proofErr w:type="spellStart"/>
      <w:r>
        <w:t>дјелокруг</w:t>
      </w:r>
      <w:proofErr w:type="spellEnd"/>
      <w:r>
        <w:t xml:space="preserve">,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избора</w:t>
      </w:r>
      <w:proofErr w:type="spellEnd"/>
      <w:r>
        <w:t xml:space="preserve"> и </w:t>
      </w:r>
      <w:proofErr w:type="spellStart"/>
      <w:r>
        <w:t>трајање</w:t>
      </w:r>
      <w:proofErr w:type="spellEnd"/>
      <w:r>
        <w:t xml:space="preserve"> </w:t>
      </w:r>
      <w:proofErr w:type="spellStart"/>
      <w:r>
        <w:t>мандата</w:t>
      </w:r>
      <w:proofErr w:type="spellEnd"/>
      <w:r>
        <w:t xml:space="preserve"> ИО </w:t>
      </w:r>
      <w:proofErr w:type="spellStart"/>
      <w:r>
        <w:t>утврђени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</w:t>
      </w:r>
      <w:proofErr w:type="spellStart"/>
      <w:r>
        <w:t>Инжењерске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Српске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ИКРС.</w:t>
      </w:r>
    </w:p>
    <w:p w14:paraId="7E7D5738" w14:textId="77777777" w:rsidR="00B915DA" w:rsidRDefault="00B915DA" w:rsidP="00AE798F">
      <w:r>
        <w:t xml:space="preserve">ИО </w:t>
      </w:r>
      <w:proofErr w:type="spellStart"/>
      <w:r>
        <w:t>дјелује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припада</w:t>
      </w:r>
      <w:proofErr w:type="spellEnd"/>
      <w:r>
        <w:t xml:space="preserve"> и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усклађује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ИКРС, </w:t>
      </w:r>
      <w:proofErr w:type="spellStart"/>
      <w:r>
        <w:t>одлукама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ИКРС, </w:t>
      </w:r>
      <w:proofErr w:type="spellStart"/>
      <w:r>
        <w:t>одлукама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ИКРС, </w:t>
      </w:r>
      <w:proofErr w:type="spellStart"/>
      <w:r>
        <w:t>Кодексом</w:t>
      </w:r>
      <w:proofErr w:type="spellEnd"/>
      <w:r>
        <w:t xml:space="preserve"> </w:t>
      </w:r>
      <w:proofErr w:type="spellStart"/>
      <w:r>
        <w:t>стручне</w:t>
      </w:r>
      <w:proofErr w:type="spellEnd"/>
      <w:r>
        <w:t xml:space="preserve"> </w:t>
      </w:r>
      <w:proofErr w:type="spellStart"/>
      <w:r>
        <w:t>етике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ИКРС.</w:t>
      </w:r>
    </w:p>
    <w:p w14:paraId="298800AC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3.</w:t>
      </w:r>
    </w:p>
    <w:p w14:paraId="618E8DBD" w14:textId="77777777" w:rsidR="00B915DA" w:rsidRDefault="00B915DA" w:rsidP="00AE798F">
      <w:proofErr w:type="spellStart"/>
      <w:r>
        <w:t>Струковна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извршни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ИО и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,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потврђује</w:t>
      </w:r>
      <w:proofErr w:type="spellEnd"/>
      <w:r>
        <w:t xml:space="preserve"> </w:t>
      </w:r>
      <w:proofErr w:type="spellStart"/>
      <w:r>
        <w:t>Скупштина</w:t>
      </w:r>
      <w:proofErr w:type="spellEnd"/>
      <w:r>
        <w:t xml:space="preserve"> ИКРС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утврђен</w:t>
      </w:r>
      <w:proofErr w:type="spellEnd"/>
      <w:r>
        <w:t xml:space="preserve"> Статутом.</w:t>
      </w:r>
    </w:p>
    <w:p w14:paraId="34E081E6" w14:textId="77777777" w:rsidR="00B915DA" w:rsidRDefault="00B915DA" w:rsidP="00AE798F">
      <w:proofErr w:type="spellStart"/>
      <w:r>
        <w:t>Мандат</w:t>
      </w:r>
      <w:proofErr w:type="spellEnd"/>
      <w:r>
        <w:t xml:space="preserve"> </w:t>
      </w:r>
      <w:proofErr w:type="spellStart"/>
      <w:r>
        <w:t>предсједника</w:t>
      </w:r>
      <w:proofErr w:type="spellEnd"/>
      <w:r>
        <w:t xml:space="preserve"> и </w:t>
      </w:r>
      <w:proofErr w:type="spellStart"/>
      <w:r>
        <w:t>чланова</w:t>
      </w:r>
      <w:proofErr w:type="spellEnd"/>
      <w:r>
        <w:t xml:space="preserve"> ИО </w:t>
      </w:r>
      <w:proofErr w:type="spellStart"/>
      <w:r>
        <w:t>траје</w:t>
      </w:r>
      <w:proofErr w:type="spellEnd"/>
      <w:r>
        <w:t xml:space="preserve">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избора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потврђивања</w:t>
      </w:r>
      <w:proofErr w:type="spellEnd"/>
      <w:r>
        <w:t xml:space="preserve">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сазива</w:t>
      </w:r>
      <w:proofErr w:type="spellEnd"/>
      <w:r>
        <w:t xml:space="preserve"> ИО, а </w:t>
      </w:r>
      <w:proofErr w:type="spellStart"/>
      <w:r>
        <w:t>иста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поново</w:t>
      </w:r>
      <w:proofErr w:type="spellEnd"/>
      <w:r>
        <w:t xml:space="preserve"> </w:t>
      </w:r>
      <w:proofErr w:type="spellStart"/>
      <w:r>
        <w:t>бирана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потврђена</w:t>
      </w:r>
      <w:proofErr w:type="spellEnd"/>
      <w:r>
        <w:t xml:space="preserve"> у ИО.</w:t>
      </w:r>
    </w:p>
    <w:p w14:paraId="23E42029" w14:textId="77777777" w:rsidR="00B915DA" w:rsidRDefault="00B915DA" w:rsidP="00AE798F">
      <w:proofErr w:type="spellStart"/>
      <w:r>
        <w:t>Мандат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ИО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избором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потврђивањем</w:t>
      </w:r>
      <w:proofErr w:type="spellEnd"/>
      <w:r>
        <w:t xml:space="preserve"> </w:t>
      </w:r>
      <w:proofErr w:type="spellStart"/>
      <w:r>
        <w:t>новог</w:t>
      </w:r>
      <w:proofErr w:type="spellEnd"/>
      <w:r>
        <w:t xml:space="preserve"> </w:t>
      </w:r>
      <w:proofErr w:type="spellStart"/>
      <w:r>
        <w:t>сазива</w:t>
      </w:r>
      <w:proofErr w:type="spellEnd"/>
      <w:r>
        <w:t xml:space="preserve"> ИО, </w:t>
      </w:r>
      <w:proofErr w:type="spellStart"/>
      <w:r>
        <w:t>оставком</w:t>
      </w:r>
      <w:proofErr w:type="spellEnd"/>
      <w:r>
        <w:t xml:space="preserve">, </w:t>
      </w:r>
      <w:proofErr w:type="spellStart"/>
      <w:r>
        <w:t>разрјешењем</w:t>
      </w:r>
      <w:proofErr w:type="spellEnd"/>
      <w:r>
        <w:t xml:space="preserve">, </w:t>
      </w:r>
      <w:proofErr w:type="spellStart"/>
      <w:r>
        <w:t>престанком</w:t>
      </w:r>
      <w:proofErr w:type="spellEnd"/>
      <w:r>
        <w:t xml:space="preserve"> </w:t>
      </w:r>
      <w:proofErr w:type="spellStart"/>
      <w:r>
        <w:t>чланства</w:t>
      </w:r>
      <w:proofErr w:type="spellEnd"/>
      <w:r>
        <w:t xml:space="preserve"> у ИКРС, </w:t>
      </w:r>
      <w:proofErr w:type="spellStart"/>
      <w:r>
        <w:t>смрћу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предвиђен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ИКРС.</w:t>
      </w:r>
    </w:p>
    <w:p w14:paraId="01B282F0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4.</w:t>
      </w:r>
    </w:p>
    <w:p w14:paraId="3855F3F3" w14:textId="77777777" w:rsidR="00B915DA" w:rsidRDefault="00B915DA" w:rsidP="00AE798F">
      <w:r>
        <w:t xml:space="preserve">ИО </w:t>
      </w:r>
      <w:proofErr w:type="spellStart"/>
      <w:r>
        <w:t>обавља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дјелокруга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утврђене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ИКРС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ИКРС, </w:t>
      </w:r>
      <w:proofErr w:type="spellStart"/>
      <w:r>
        <w:t>нарочито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заступање</w:t>
      </w:r>
      <w:proofErr w:type="spellEnd"/>
      <w:r>
        <w:t xml:space="preserve"> </w:t>
      </w:r>
      <w:proofErr w:type="spellStart"/>
      <w:r>
        <w:t>стручних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, </w:t>
      </w:r>
      <w:proofErr w:type="spellStart"/>
      <w:r>
        <w:t>покретање</w:t>
      </w:r>
      <w:proofErr w:type="spellEnd"/>
      <w:r>
        <w:t xml:space="preserve"> </w:t>
      </w:r>
      <w:proofErr w:type="spellStart"/>
      <w:r>
        <w:t>иницијатива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струке</w:t>
      </w:r>
      <w:proofErr w:type="spellEnd"/>
      <w:r>
        <w:t xml:space="preserve">, </w:t>
      </w:r>
      <w:proofErr w:type="spellStart"/>
      <w:r>
        <w:t>давање</w:t>
      </w:r>
      <w:proofErr w:type="spellEnd"/>
      <w:r>
        <w:t xml:space="preserve"> </w:t>
      </w:r>
      <w:proofErr w:type="spellStart"/>
      <w:r>
        <w:t>приједлога</w:t>
      </w:r>
      <w:proofErr w:type="spellEnd"/>
      <w:r>
        <w:t xml:space="preserve"> </w:t>
      </w:r>
      <w:proofErr w:type="spellStart"/>
      <w:r>
        <w:t>органима</w:t>
      </w:r>
      <w:proofErr w:type="spellEnd"/>
      <w:r>
        <w:t xml:space="preserve"> ИКРС, </w:t>
      </w:r>
      <w:proofErr w:type="spellStart"/>
      <w:r>
        <w:t>припрему</w:t>
      </w:r>
      <w:proofErr w:type="spellEnd"/>
      <w:r>
        <w:t xml:space="preserve"> </w:t>
      </w:r>
      <w:proofErr w:type="spellStart"/>
      <w:r>
        <w:t>стручних</w:t>
      </w:r>
      <w:proofErr w:type="spellEnd"/>
      <w:r>
        <w:t xml:space="preserve"> </w:t>
      </w:r>
      <w:proofErr w:type="spellStart"/>
      <w:r>
        <w:t>ставова</w:t>
      </w:r>
      <w:proofErr w:type="spellEnd"/>
      <w:r>
        <w:t xml:space="preserve">, </w:t>
      </w:r>
      <w:proofErr w:type="spellStart"/>
      <w:r>
        <w:t>учешће</w:t>
      </w:r>
      <w:proofErr w:type="spellEnd"/>
      <w:r>
        <w:t xml:space="preserve"> у </w:t>
      </w:r>
      <w:proofErr w:type="spellStart"/>
      <w:r>
        <w:t>изради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и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послове</w:t>
      </w:r>
      <w:proofErr w:type="spellEnd"/>
      <w:r>
        <w:t xml:space="preserve"> </w:t>
      </w:r>
      <w:proofErr w:type="spellStart"/>
      <w:r>
        <w:t>повјерене</w:t>
      </w:r>
      <w:proofErr w:type="spellEnd"/>
      <w:r>
        <w:t xml:space="preserve"> </w:t>
      </w:r>
      <w:proofErr w:type="spellStart"/>
      <w:r>
        <w:t>струковној</w:t>
      </w:r>
      <w:proofErr w:type="spellEnd"/>
      <w:r>
        <w:t xml:space="preserve"> </w:t>
      </w:r>
      <w:proofErr w:type="spellStart"/>
      <w:r>
        <w:t>комори</w:t>
      </w:r>
      <w:proofErr w:type="spellEnd"/>
      <w:r>
        <w:t>.</w:t>
      </w:r>
    </w:p>
    <w:p w14:paraId="547C850C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5.</w:t>
      </w:r>
    </w:p>
    <w:p w14:paraId="4809110C" w14:textId="77777777" w:rsidR="00B915DA" w:rsidRDefault="00B915DA" w:rsidP="00AE798F">
      <w:r>
        <w:lastRenderedPageBreak/>
        <w:t xml:space="preserve">ИО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одговара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којој</w:t>
      </w:r>
      <w:proofErr w:type="spellEnd"/>
      <w:r>
        <w:t xml:space="preserve"> </w:t>
      </w:r>
      <w:proofErr w:type="spellStart"/>
      <w:r>
        <w:t>припада</w:t>
      </w:r>
      <w:proofErr w:type="spellEnd"/>
      <w:r>
        <w:t xml:space="preserve">, </w:t>
      </w:r>
      <w:proofErr w:type="spellStart"/>
      <w:r>
        <w:t>Управном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 xml:space="preserve"> ИКРС и </w:t>
      </w:r>
      <w:proofErr w:type="spellStart"/>
      <w:r>
        <w:t>Скупштини</w:t>
      </w:r>
      <w:proofErr w:type="spellEnd"/>
      <w:r>
        <w:t xml:space="preserve"> ИКРС,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 </w:t>
      </w:r>
      <w:proofErr w:type="spellStart"/>
      <w:r>
        <w:t>актима</w:t>
      </w:r>
      <w:proofErr w:type="spellEnd"/>
      <w:r>
        <w:t xml:space="preserve"> ИКРС.</w:t>
      </w:r>
    </w:p>
    <w:p w14:paraId="1EDFE496" w14:textId="77777777" w:rsidR="00B915DA" w:rsidRDefault="00B915DA" w:rsidP="00AE798F">
      <w:proofErr w:type="spellStart"/>
      <w:r>
        <w:t>Чланови</w:t>
      </w:r>
      <w:proofErr w:type="spellEnd"/>
      <w:r>
        <w:t xml:space="preserve"> ИО </w:t>
      </w:r>
      <w:proofErr w:type="spellStart"/>
      <w:r>
        <w:t>обавезни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активан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, </w:t>
      </w:r>
      <w:proofErr w:type="spellStart"/>
      <w:r>
        <w:t>савјесно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, </w:t>
      </w:r>
      <w:proofErr w:type="spellStart"/>
      <w:r>
        <w:t>етичко</w:t>
      </w:r>
      <w:proofErr w:type="spellEnd"/>
      <w:r>
        <w:t xml:space="preserve"> </w:t>
      </w:r>
      <w:proofErr w:type="spellStart"/>
      <w:r>
        <w:t>понашање</w:t>
      </w:r>
      <w:proofErr w:type="spellEnd"/>
      <w:r>
        <w:t xml:space="preserve">, </w:t>
      </w:r>
      <w:proofErr w:type="spellStart"/>
      <w:r>
        <w:t>чување</w:t>
      </w:r>
      <w:proofErr w:type="spellEnd"/>
      <w:r>
        <w:t xml:space="preserve"> </w:t>
      </w:r>
      <w:proofErr w:type="spellStart"/>
      <w:r>
        <w:t>угледа</w:t>
      </w:r>
      <w:proofErr w:type="spellEnd"/>
      <w:r>
        <w:t xml:space="preserve"> ИКРС и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 у </w:t>
      </w:r>
      <w:proofErr w:type="spellStart"/>
      <w:r>
        <w:t>јавном</w:t>
      </w:r>
      <w:proofErr w:type="spellEnd"/>
      <w:r>
        <w:t xml:space="preserve"> </w:t>
      </w:r>
      <w:proofErr w:type="spellStart"/>
      <w:r>
        <w:t>интересу</w:t>
      </w:r>
      <w:proofErr w:type="spellEnd"/>
      <w:r>
        <w:t xml:space="preserve"> </w:t>
      </w:r>
      <w:proofErr w:type="spellStart"/>
      <w:r>
        <w:t>струке</w:t>
      </w:r>
      <w:proofErr w:type="spellEnd"/>
      <w:r>
        <w:t>.</w:t>
      </w:r>
    </w:p>
    <w:p w14:paraId="0E50FF33" w14:textId="77777777" w:rsidR="00B915DA" w:rsidRDefault="00B915DA" w:rsidP="00AE798F"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пасивности</w:t>
      </w:r>
      <w:proofErr w:type="spellEnd"/>
      <w:r>
        <w:t xml:space="preserve">, </w:t>
      </w:r>
      <w:proofErr w:type="spellStart"/>
      <w:r>
        <w:t>неангажовања</w:t>
      </w:r>
      <w:proofErr w:type="spellEnd"/>
      <w:r>
        <w:t xml:space="preserve">, </w:t>
      </w:r>
      <w:proofErr w:type="spellStart"/>
      <w:r>
        <w:t>неоправданог</w:t>
      </w:r>
      <w:proofErr w:type="spellEnd"/>
      <w:r>
        <w:t xml:space="preserve"> </w:t>
      </w:r>
      <w:proofErr w:type="spellStart"/>
      <w:r>
        <w:t>изостајања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сједница</w:t>
      </w:r>
      <w:proofErr w:type="spellEnd"/>
      <w:r>
        <w:t xml:space="preserve">, </w:t>
      </w:r>
      <w:proofErr w:type="spellStart"/>
      <w:r>
        <w:t>негативног</w:t>
      </w:r>
      <w:proofErr w:type="spellEnd"/>
      <w:r>
        <w:t xml:space="preserve"> </w:t>
      </w:r>
      <w:proofErr w:type="spellStart"/>
      <w:r>
        <w:t>дјеловања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ИО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углед</w:t>
      </w:r>
      <w:proofErr w:type="spellEnd"/>
      <w:r>
        <w:t xml:space="preserve"> ИКРС, ИО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покренути</w:t>
      </w:r>
      <w:proofErr w:type="spellEnd"/>
      <w:r>
        <w:t xml:space="preserve"> </w:t>
      </w:r>
      <w:proofErr w:type="spellStart"/>
      <w:r>
        <w:t>иницијативу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разматрање</w:t>
      </w:r>
      <w:proofErr w:type="spellEnd"/>
      <w:r>
        <w:t xml:space="preserve"> </w:t>
      </w:r>
      <w:proofErr w:type="spellStart"/>
      <w:r>
        <w:t>одговорности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надлежном</w:t>
      </w:r>
      <w:proofErr w:type="spellEnd"/>
      <w:r>
        <w:t xml:space="preserve"> </w:t>
      </w:r>
      <w:proofErr w:type="spellStart"/>
      <w:r>
        <w:t>струковном</w:t>
      </w:r>
      <w:proofErr w:type="spellEnd"/>
      <w:r>
        <w:t xml:space="preserve"> </w:t>
      </w:r>
      <w:proofErr w:type="spellStart"/>
      <w:r>
        <w:t>комором</w:t>
      </w:r>
      <w:proofErr w:type="spellEnd"/>
      <w:r>
        <w:t xml:space="preserve"> и </w:t>
      </w:r>
      <w:proofErr w:type="spellStart"/>
      <w:r>
        <w:t>надлежним</w:t>
      </w:r>
      <w:proofErr w:type="spellEnd"/>
      <w:r>
        <w:t xml:space="preserve"> </w:t>
      </w:r>
      <w:proofErr w:type="spellStart"/>
      <w:r>
        <w:t>органима</w:t>
      </w:r>
      <w:proofErr w:type="spellEnd"/>
      <w:r>
        <w:t xml:space="preserve"> ИКРС,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ИКРС.</w:t>
      </w:r>
    </w:p>
    <w:p w14:paraId="545AFD8D" w14:textId="77777777" w:rsidR="00B915DA" w:rsidRDefault="00B915DA" w:rsidP="00AE798F">
      <w:proofErr w:type="spellStart"/>
      <w:r>
        <w:t>Члан</w:t>
      </w:r>
      <w:proofErr w:type="spellEnd"/>
      <w:r>
        <w:t xml:space="preserve"> ИО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сукобу</w:t>
      </w:r>
      <w:proofErr w:type="spellEnd"/>
      <w:r>
        <w:t xml:space="preserve"> </w:t>
      </w:r>
      <w:proofErr w:type="spellStart"/>
      <w:r>
        <w:t>интереса</w:t>
      </w:r>
      <w:proofErr w:type="spellEnd"/>
      <w:r>
        <w:t xml:space="preserve"> у </w:t>
      </w:r>
      <w:proofErr w:type="spellStart"/>
      <w:r>
        <w:t>вези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појединим</w:t>
      </w:r>
      <w:proofErr w:type="spellEnd"/>
      <w:r>
        <w:t xml:space="preserve"> </w:t>
      </w:r>
      <w:proofErr w:type="spellStart"/>
      <w:r>
        <w:t>питањем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о </w:t>
      </w:r>
      <w:proofErr w:type="spellStart"/>
      <w:r>
        <w:t>томе</w:t>
      </w:r>
      <w:proofErr w:type="spellEnd"/>
      <w:r>
        <w:t xml:space="preserve"> </w:t>
      </w:r>
      <w:proofErr w:type="spellStart"/>
      <w:r>
        <w:t>обавијести</w:t>
      </w:r>
      <w:proofErr w:type="spellEnd"/>
      <w:r>
        <w:t xml:space="preserve"> ИО </w:t>
      </w:r>
      <w:proofErr w:type="spellStart"/>
      <w:r>
        <w:t>прије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и </w:t>
      </w:r>
      <w:proofErr w:type="spellStart"/>
      <w:r>
        <w:t>одлучивања</w:t>
      </w:r>
      <w:proofErr w:type="spellEnd"/>
      <w:r>
        <w:t xml:space="preserve"> о </w:t>
      </w:r>
      <w:proofErr w:type="spellStart"/>
      <w:r>
        <w:t>том</w:t>
      </w:r>
      <w:proofErr w:type="spellEnd"/>
      <w:r>
        <w:t xml:space="preserve"> </w:t>
      </w:r>
      <w:proofErr w:type="spellStart"/>
      <w:r>
        <w:t>питању</w:t>
      </w:r>
      <w:proofErr w:type="spellEnd"/>
      <w:r>
        <w:t xml:space="preserve">, а ИО </w:t>
      </w:r>
      <w:proofErr w:type="spellStart"/>
      <w:r>
        <w:t>одлучује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његовог</w:t>
      </w:r>
      <w:proofErr w:type="spellEnd"/>
      <w:r>
        <w:t xml:space="preserve"> </w:t>
      </w:r>
      <w:proofErr w:type="spellStart"/>
      <w:r>
        <w:t>учешћа</w:t>
      </w:r>
      <w:proofErr w:type="spellEnd"/>
      <w:r>
        <w:t xml:space="preserve"> у </w:t>
      </w:r>
      <w:proofErr w:type="spellStart"/>
      <w:r>
        <w:t>расправи</w:t>
      </w:r>
      <w:proofErr w:type="spellEnd"/>
      <w:r>
        <w:t xml:space="preserve"> и </w:t>
      </w:r>
      <w:proofErr w:type="spellStart"/>
      <w:r>
        <w:t>гласању</w:t>
      </w:r>
      <w:proofErr w:type="spellEnd"/>
      <w:r>
        <w:t>.</w:t>
      </w:r>
    </w:p>
    <w:p w14:paraId="41BDE2A3" w14:textId="6888AFAB" w:rsidR="00B915DA" w:rsidRPr="00FC18A9" w:rsidRDefault="00FC18A9" w:rsidP="00FC18A9">
      <w:pPr>
        <w:pStyle w:val="PartTitle"/>
        <w:jc w:val="center"/>
        <w:rPr>
          <w:bCs/>
        </w:rPr>
      </w:pPr>
      <w:r w:rsidRPr="00FC18A9">
        <w:rPr>
          <w:bCs/>
        </w:rPr>
        <w:t>II</w:t>
      </w:r>
      <w:r w:rsidR="00B915DA" w:rsidRPr="00FC18A9">
        <w:rPr>
          <w:bCs/>
        </w:rPr>
        <w:t xml:space="preserve"> – ПРАВА И ДУЖНОСТИ ЧЛАНОВА ИО</w:t>
      </w:r>
    </w:p>
    <w:p w14:paraId="2CAC6DF1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6.</w:t>
      </w:r>
    </w:p>
    <w:p w14:paraId="6E029183" w14:textId="77777777" w:rsidR="00B915DA" w:rsidRDefault="00B915DA" w:rsidP="00AE798F">
      <w:proofErr w:type="spellStart"/>
      <w:r>
        <w:t>Чланови</w:t>
      </w:r>
      <w:proofErr w:type="spellEnd"/>
      <w:r>
        <w:t xml:space="preserve"> ИО </w:t>
      </w:r>
      <w:proofErr w:type="spellStart"/>
      <w:r>
        <w:t>једнаки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у </w:t>
      </w:r>
      <w:proofErr w:type="spellStart"/>
      <w:r>
        <w:t>правима</w:t>
      </w:r>
      <w:proofErr w:type="spellEnd"/>
      <w:r>
        <w:t xml:space="preserve"> и </w:t>
      </w:r>
      <w:proofErr w:type="spellStart"/>
      <w:r>
        <w:t>дужностима</w:t>
      </w:r>
      <w:proofErr w:type="spellEnd"/>
      <w:r>
        <w:t xml:space="preserve">,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обзира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функцију</w:t>
      </w:r>
      <w:proofErr w:type="spellEnd"/>
      <w:r>
        <w:t xml:space="preserve">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обављају</w:t>
      </w:r>
      <w:proofErr w:type="spellEnd"/>
      <w:r>
        <w:t xml:space="preserve"> у </w:t>
      </w:r>
      <w:proofErr w:type="spellStart"/>
      <w:r>
        <w:t>оквиру</w:t>
      </w:r>
      <w:proofErr w:type="spellEnd"/>
      <w:r>
        <w:t xml:space="preserve"> ИО,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предсједника</w:t>
      </w:r>
      <w:proofErr w:type="spellEnd"/>
      <w:r>
        <w:t xml:space="preserve"> ИО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посебно</w:t>
      </w:r>
      <w:proofErr w:type="spellEnd"/>
      <w:r>
        <w:t xml:space="preserve"> </w:t>
      </w:r>
      <w:proofErr w:type="spellStart"/>
      <w:r>
        <w:t>уређене</w:t>
      </w:r>
      <w:proofErr w:type="spellEnd"/>
      <w:r>
        <w:t xml:space="preserve"> </w:t>
      </w:r>
      <w:proofErr w:type="spellStart"/>
      <w:r>
        <w:t>овим</w:t>
      </w:r>
      <w:proofErr w:type="spellEnd"/>
      <w:r>
        <w:t xml:space="preserve"> </w:t>
      </w:r>
      <w:proofErr w:type="spellStart"/>
      <w:r>
        <w:t>пословником</w:t>
      </w:r>
      <w:proofErr w:type="spellEnd"/>
      <w:r>
        <w:t>.</w:t>
      </w:r>
    </w:p>
    <w:p w14:paraId="73953C0F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7.</w:t>
      </w:r>
    </w:p>
    <w:p w14:paraId="3F2DF3D3" w14:textId="77777777" w:rsidR="00B915DA" w:rsidRDefault="00B915DA" w:rsidP="00AE798F">
      <w:proofErr w:type="spellStart"/>
      <w:r>
        <w:t>Предсједник</w:t>
      </w:r>
      <w:proofErr w:type="spellEnd"/>
      <w:r>
        <w:t xml:space="preserve"> ИО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и </w:t>
      </w:r>
      <w:proofErr w:type="spellStart"/>
      <w:r>
        <w:t>дужност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учествује</w:t>
      </w:r>
      <w:proofErr w:type="spellEnd"/>
      <w:r>
        <w:t xml:space="preserve"> у </w:t>
      </w:r>
      <w:proofErr w:type="spellStart"/>
      <w:r>
        <w:t>припремању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, </w:t>
      </w:r>
      <w:proofErr w:type="spellStart"/>
      <w:r>
        <w:t>сазива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, </w:t>
      </w:r>
      <w:proofErr w:type="spellStart"/>
      <w:r>
        <w:t>предлаже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,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радом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брине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о </w:t>
      </w:r>
      <w:proofErr w:type="spellStart"/>
      <w:r>
        <w:t>одржавању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потписује</w:t>
      </w:r>
      <w:proofErr w:type="spellEnd"/>
      <w:r>
        <w:t xml:space="preserve"> </w:t>
      </w:r>
      <w:proofErr w:type="spellStart"/>
      <w:r>
        <w:t>акте</w:t>
      </w:r>
      <w:proofErr w:type="spellEnd"/>
      <w:r>
        <w:t xml:space="preserve"> </w:t>
      </w:r>
      <w:proofErr w:type="spellStart"/>
      <w:r>
        <w:t>донесене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и </w:t>
      </w:r>
      <w:proofErr w:type="spellStart"/>
      <w:r>
        <w:t>стара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о </w:t>
      </w:r>
      <w:proofErr w:type="spellStart"/>
      <w:r>
        <w:t>извршавању</w:t>
      </w:r>
      <w:proofErr w:type="spellEnd"/>
      <w:r>
        <w:t xml:space="preserve"> </w:t>
      </w:r>
      <w:proofErr w:type="spellStart"/>
      <w:r>
        <w:t>закључака</w:t>
      </w:r>
      <w:proofErr w:type="spellEnd"/>
      <w:r>
        <w:t xml:space="preserve"> ИО.</w:t>
      </w:r>
    </w:p>
    <w:p w14:paraId="60EFC08A" w14:textId="77777777" w:rsidR="00B915DA" w:rsidRDefault="00B915DA" w:rsidP="00AE798F"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спријечености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одсутности</w:t>
      </w:r>
      <w:proofErr w:type="spellEnd"/>
      <w:r>
        <w:t xml:space="preserve"> </w:t>
      </w:r>
      <w:proofErr w:type="spellStart"/>
      <w:r>
        <w:t>предсједника</w:t>
      </w:r>
      <w:proofErr w:type="spellEnd"/>
      <w:r>
        <w:t xml:space="preserve"> ИО, </w:t>
      </w:r>
      <w:proofErr w:type="spellStart"/>
      <w:r>
        <w:t>сједницом</w:t>
      </w:r>
      <w:proofErr w:type="spellEnd"/>
      <w:r>
        <w:t xml:space="preserve">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којег</w:t>
      </w:r>
      <w:proofErr w:type="spellEnd"/>
      <w:r>
        <w:t xml:space="preserve"> </w:t>
      </w:r>
      <w:proofErr w:type="spellStart"/>
      <w:r>
        <w:t>одреди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ИО, а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у </w:t>
      </w:r>
      <w:proofErr w:type="spellStart"/>
      <w:r>
        <w:t>могућности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га</w:t>
      </w:r>
      <w:proofErr w:type="spellEnd"/>
      <w:r>
        <w:t xml:space="preserve"> </w:t>
      </w:r>
      <w:proofErr w:type="spellStart"/>
      <w:r>
        <w:t>одреди</w:t>
      </w:r>
      <w:proofErr w:type="spellEnd"/>
      <w:r>
        <w:t xml:space="preserve">,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којег</w:t>
      </w:r>
      <w:proofErr w:type="spellEnd"/>
      <w:r>
        <w:t xml:space="preserve"> </w:t>
      </w:r>
      <w:proofErr w:type="spellStart"/>
      <w:r>
        <w:t>одреде</w:t>
      </w:r>
      <w:proofErr w:type="spellEnd"/>
      <w:r>
        <w:t xml:space="preserve"> </w:t>
      </w:r>
      <w:proofErr w:type="spellStart"/>
      <w:r>
        <w:t>присутни</w:t>
      </w:r>
      <w:proofErr w:type="spellEnd"/>
      <w:r>
        <w:t xml:space="preserve"> </w:t>
      </w:r>
      <w:proofErr w:type="spellStart"/>
      <w:r>
        <w:t>чланови</w:t>
      </w:r>
      <w:proofErr w:type="spellEnd"/>
      <w:r>
        <w:t xml:space="preserve"> ИО </w:t>
      </w:r>
      <w:proofErr w:type="spellStart"/>
      <w:r>
        <w:t>већином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</w:t>
      </w:r>
      <w:proofErr w:type="spellStart"/>
      <w:r>
        <w:t>присутних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>.</w:t>
      </w:r>
    </w:p>
    <w:p w14:paraId="68BA54A2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8.</w:t>
      </w:r>
    </w:p>
    <w:p w14:paraId="4F4DB746" w14:textId="77777777" w:rsidR="00B915DA" w:rsidRDefault="00B915DA" w:rsidP="00AE798F">
      <w:proofErr w:type="spellStart"/>
      <w:r>
        <w:t>Чланови</w:t>
      </w:r>
      <w:proofErr w:type="spellEnd"/>
      <w:r>
        <w:t xml:space="preserve"> ИО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и </w:t>
      </w:r>
      <w:proofErr w:type="spellStart"/>
      <w:r>
        <w:t>дужност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присуствују</w:t>
      </w:r>
      <w:proofErr w:type="spellEnd"/>
      <w:r>
        <w:t xml:space="preserve"> </w:t>
      </w:r>
      <w:proofErr w:type="spellStart"/>
      <w:r>
        <w:t>сједницама</w:t>
      </w:r>
      <w:proofErr w:type="spellEnd"/>
      <w:r>
        <w:t xml:space="preserve"> ИО,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благовремено</w:t>
      </w:r>
      <w:proofErr w:type="spellEnd"/>
      <w:r>
        <w:t xml:space="preserve"> </w:t>
      </w:r>
      <w:proofErr w:type="spellStart"/>
      <w:r>
        <w:t>упознају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свим</w:t>
      </w:r>
      <w:proofErr w:type="spellEnd"/>
      <w:r>
        <w:t xml:space="preserve"> </w:t>
      </w:r>
      <w:proofErr w:type="spellStart"/>
      <w:r>
        <w:t>материјалима</w:t>
      </w:r>
      <w:proofErr w:type="spellEnd"/>
      <w:r>
        <w:t xml:space="preserve"> о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расправља</w:t>
      </w:r>
      <w:proofErr w:type="spellEnd"/>
      <w:r>
        <w:t xml:space="preserve">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активно</w:t>
      </w:r>
      <w:proofErr w:type="spellEnd"/>
      <w:r>
        <w:t xml:space="preserve"> </w:t>
      </w:r>
      <w:proofErr w:type="spellStart"/>
      <w:r>
        <w:t>учествују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ИО,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предлажу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дају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приједлоге</w:t>
      </w:r>
      <w:proofErr w:type="spellEnd"/>
      <w:r>
        <w:t xml:space="preserve"> и </w:t>
      </w:r>
      <w:proofErr w:type="spellStart"/>
      <w:r>
        <w:t>примједбе</w:t>
      </w:r>
      <w:proofErr w:type="spellEnd"/>
      <w:r>
        <w:t>.</w:t>
      </w:r>
    </w:p>
    <w:p w14:paraId="737CCBE6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9.</w:t>
      </w:r>
    </w:p>
    <w:p w14:paraId="15A71DBC" w14:textId="77777777" w:rsidR="00B915DA" w:rsidRDefault="00B915DA" w:rsidP="00AE798F">
      <w:proofErr w:type="spellStart"/>
      <w:r>
        <w:t>Чланови</w:t>
      </w:r>
      <w:proofErr w:type="spellEnd"/>
      <w:r>
        <w:t xml:space="preserve"> ИО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самостални</w:t>
      </w:r>
      <w:proofErr w:type="spellEnd"/>
      <w:r>
        <w:t xml:space="preserve"> у </w:t>
      </w:r>
      <w:proofErr w:type="spellStart"/>
      <w:r>
        <w:t>изношењу</w:t>
      </w:r>
      <w:proofErr w:type="spellEnd"/>
      <w:r>
        <w:t xml:space="preserve"> </w:t>
      </w:r>
      <w:proofErr w:type="spellStart"/>
      <w:r>
        <w:t>својих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приједлога</w:t>
      </w:r>
      <w:proofErr w:type="spellEnd"/>
      <w:r>
        <w:t xml:space="preserve"> и </w:t>
      </w:r>
      <w:proofErr w:type="spellStart"/>
      <w:r>
        <w:t>заузимању</w:t>
      </w:r>
      <w:proofErr w:type="spellEnd"/>
      <w:r>
        <w:t xml:space="preserve"> </w:t>
      </w:r>
      <w:proofErr w:type="spellStart"/>
      <w:r>
        <w:t>ставова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ИО и </w:t>
      </w:r>
      <w:proofErr w:type="spellStart"/>
      <w:r>
        <w:t>имају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да</w:t>
      </w:r>
      <w:proofErr w:type="spellEnd"/>
      <w:r>
        <w:t>:</w:t>
      </w:r>
    </w:p>
    <w:p w14:paraId="472C6D6B" w14:textId="77777777" w:rsidR="00B915DA" w:rsidRDefault="00B915DA" w:rsidP="00AE798F">
      <w:pPr>
        <w:ind w:left="567" w:firstLine="0"/>
      </w:pPr>
      <w:r>
        <w:t>•</w:t>
      </w:r>
      <w:r>
        <w:tab/>
      </w:r>
      <w:proofErr w:type="spellStart"/>
      <w:r>
        <w:t>предлажу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уколико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благовремено</w:t>
      </w:r>
      <w:proofErr w:type="spellEnd"/>
      <w:r>
        <w:t xml:space="preserve"> </w:t>
      </w:r>
      <w:proofErr w:type="spellStart"/>
      <w:r>
        <w:t>доставили</w:t>
      </w:r>
      <w:proofErr w:type="spellEnd"/>
      <w:r>
        <w:t xml:space="preserve"> </w:t>
      </w:r>
      <w:proofErr w:type="spellStart"/>
      <w:r>
        <w:t>образложен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предсједнику</w:t>
      </w:r>
      <w:proofErr w:type="spellEnd"/>
      <w:r>
        <w:t xml:space="preserve"> ИО;</w:t>
      </w:r>
    </w:p>
    <w:p w14:paraId="0E6E7D96" w14:textId="77777777" w:rsidR="00B915DA" w:rsidRDefault="00B915DA" w:rsidP="00AE798F">
      <w:pPr>
        <w:ind w:left="567" w:firstLine="0"/>
      </w:pPr>
      <w:r>
        <w:t>•</w:t>
      </w:r>
      <w:r>
        <w:tab/>
      </w:r>
      <w:proofErr w:type="spellStart"/>
      <w:r>
        <w:t>предлажу</w:t>
      </w:r>
      <w:proofErr w:type="spellEnd"/>
      <w:r>
        <w:t xml:space="preserve"> </w:t>
      </w:r>
      <w:proofErr w:type="spellStart"/>
      <w:r>
        <w:t>уношење</w:t>
      </w:r>
      <w:proofErr w:type="spellEnd"/>
      <w:r>
        <w:t xml:space="preserve"> </w:t>
      </w:r>
      <w:proofErr w:type="spellStart"/>
      <w:r>
        <w:t>појединих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у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наредне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3FD4A38E" w14:textId="77777777" w:rsidR="00B915DA" w:rsidRDefault="00B915DA" w:rsidP="00AE798F">
      <w:pPr>
        <w:ind w:left="567" w:firstLine="0"/>
      </w:pPr>
      <w:r>
        <w:t>•</w:t>
      </w:r>
      <w:r>
        <w:tab/>
      </w:r>
      <w:proofErr w:type="spellStart"/>
      <w:r>
        <w:t>постављају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предсједнику</w:t>
      </w:r>
      <w:proofErr w:type="spellEnd"/>
      <w:r>
        <w:t xml:space="preserve"> ИО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лицима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учествују</w:t>
      </w:r>
      <w:proofErr w:type="spellEnd"/>
      <w:r>
        <w:t xml:space="preserve"> у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5B93640A" w14:textId="77777777" w:rsidR="00B915DA" w:rsidRDefault="00B915DA" w:rsidP="00AE798F">
      <w:pPr>
        <w:ind w:left="567" w:firstLine="0"/>
      </w:pPr>
      <w:r>
        <w:t>•</w:t>
      </w:r>
      <w:r>
        <w:tab/>
      </w:r>
      <w:proofErr w:type="spellStart"/>
      <w:r>
        <w:t>траже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издвојено</w:t>
      </w:r>
      <w:proofErr w:type="spellEnd"/>
      <w:r>
        <w:t xml:space="preserve"> </w:t>
      </w:r>
      <w:proofErr w:type="spellStart"/>
      <w:r>
        <w:t>мишљење</w:t>
      </w:r>
      <w:proofErr w:type="spellEnd"/>
      <w:r>
        <w:t xml:space="preserve"> </w:t>
      </w:r>
      <w:proofErr w:type="spellStart"/>
      <w:r>
        <w:t>унесе</w:t>
      </w:r>
      <w:proofErr w:type="spellEnd"/>
      <w:r>
        <w:t xml:space="preserve"> у </w:t>
      </w:r>
      <w:proofErr w:type="spellStart"/>
      <w:r>
        <w:t>записник</w:t>
      </w:r>
      <w:proofErr w:type="spellEnd"/>
      <w:r>
        <w:t>;</w:t>
      </w:r>
    </w:p>
    <w:p w14:paraId="4071AB39" w14:textId="77777777" w:rsidR="00B915DA" w:rsidRDefault="00B915DA" w:rsidP="00AE798F">
      <w:pPr>
        <w:ind w:left="567" w:firstLine="0"/>
      </w:pPr>
      <w:r>
        <w:t>•</w:t>
      </w:r>
      <w:r>
        <w:tab/>
      </w:r>
      <w:proofErr w:type="spellStart"/>
      <w:r>
        <w:t>покрећу</w:t>
      </w:r>
      <w:proofErr w:type="spellEnd"/>
      <w:r>
        <w:t xml:space="preserve"> </w:t>
      </w:r>
      <w:proofErr w:type="spellStart"/>
      <w:r>
        <w:t>иницијативе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измјене</w:t>
      </w:r>
      <w:proofErr w:type="spellEnd"/>
      <w:r>
        <w:t xml:space="preserve"> и </w:t>
      </w:r>
      <w:proofErr w:type="spellStart"/>
      <w:r>
        <w:t>допуне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, </w:t>
      </w:r>
      <w:proofErr w:type="spellStart"/>
      <w:r>
        <w:t>аката</w:t>
      </w:r>
      <w:proofErr w:type="spellEnd"/>
      <w:r>
        <w:t xml:space="preserve"> ИКРС и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>.</w:t>
      </w:r>
    </w:p>
    <w:p w14:paraId="63C29082" w14:textId="77777777" w:rsidR="00B915DA" w:rsidRDefault="00B915DA" w:rsidP="00AE798F">
      <w:proofErr w:type="spellStart"/>
      <w:r>
        <w:lastRenderedPageBreak/>
        <w:t>Чланови</w:t>
      </w:r>
      <w:proofErr w:type="spellEnd"/>
      <w:r>
        <w:t xml:space="preserve"> ИО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усвајања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приједлога</w:t>
      </w:r>
      <w:proofErr w:type="spellEnd"/>
      <w:r>
        <w:t xml:space="preserve">, </w:t>
      </w:r>
      <w:proofErr w:type="spellStart"/>
      <w:r>
        <w:t>закључака</w:t>
      </w:r>
      <w:proofErr w:type="spellEnd"/>
      <w:r>
        <w:t xml:space="preserve"> и </w:t>
      </w:r>
      <w:proofErr w:type="spellStart"/>
      <w:r>
        <w:t>ставова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ИО </w:t>
      </w:r>
      <w:proofErr w:type="spellStart"/>
      <w:r>
        <w:t>обавезни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, у </w:t>
      </w:r>
      <w:proofErr w:type="spellStart"/>
      <w:r>
        <w:t>комуникацији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трећим</w:t>
      </w:r>
      <w:proofErr w:type="spellEnd"/>
      <w:r>
        <w:t xml:space="preserve"> </w:t>
      </w:r>
      <w:proofErr w:type="spellStart"/>
      <w:r>
        <w:t>лицима</w:t>
      </w:r>
      <w:proofErr w:type="spellEnd"/>
      <w:r>
        <w:t xml:space="preserve">, </w:t>
      </w:r>
      <w:proofErr w:type="spellStart"/>
      <w:r>
        <w:t>јасно</w:t>
      </w:r>
      <w:proofErr w:type="spellEnd"/>
      <w:r>
        <w:t xml:space="preserve"> </w:t>
      </w:r>
      <w:proofErr w:type="spellStart"/>
      <w:r>
        <w:t>разликују</w:t>
      </w:r>
      <w:proofErr w:type="spellEnd"/>
      <w:r>
        <w:t xml:space="preserve"> </w:t>
      </w:r>
      <w:proofErr w:type="spellStart"/>
      <w:r>
        <w:t>лични</w:t>
      </w:r>
      <w:proofErr w:type="spellEnd"/>
      <w:r>
        <w:t xml:space="preserve"> </w:t>
      </w:r>
      <w:proofErr w:type="spellStart"/>
      <w:r>
        <w:t>став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става</w:t>
      </w:r>
      <w:proofErr w:type="spellEnd"/>
      <w:r>
        <w:t xml:space="preserve"> ИО,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ИКРС.</w:t>
      </w:r>
    </w:p>
    <w:p w14:paraId="3A2EAD29" w14:textId="3E9DEC76" w:rsidR="00B915DA" w:rsidRPr="00FC18A9" w:rsidRDefault="00FC18A9" w:rsidP="00FC18A9">
      <w:pPr>
        <w:pStyle w:val="PartTitle"/>
        <w:jc w:val="center"/>
        <w:rPr>
          <w:bCs/>
        </w:rPr>
      </w:pPr>
      <w:r w:rsidRPr="00FC18A9">
        <w:rPr>
          <w:bCs/>
        </w:rPr>
        <w:t>III</w:t>
      </w:r>
      <w:r w:rsidR="00B915DA" w:rsidRPr="00FC18A9">
        <w:rPr>
          <w:bCs/>
        </w:rPr>
        <w:t xml:space="preserve"> – ПОСЛОВНИ РЕД СЈЕДНИЦЕ</w:t>
      </w:r>
    </w:p>
    <w:p w14:paraId="2BB5C0E2" w14:textId="77777777" w:rsidR="00B915DA" w:rsidRDefault="00B915DA" w:rsidP="00AE798F">
      <w:pPr>
        <w:pStyle w:val="Subtitle1"/>
      </w:pPr>
      <w:r>
        <w:rPr>
          <w:b w:val="0"/>
        </w:rPr>
        <w:t xml:space="preserve">1. </w:t>
      </w:r>
      <w:proofErr w:type="spellStart"/>
      <w:r>
        <w:rPr>
          <w:b w:val="0"/>
        </w:rPr>
        <w:t>Сазивање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сједнице</w:t>
      </w:r>
      <w:proofErr w:type="spellEnd"/>
    </w:p>
    <w:p w14:paraId="76B56069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10.</w:t>
      </w:r>
    </w:p>
    <w:p w14:paraId="274092D5" w14:textId="77777777" w:rsidR="00B915DA" w:rsidRDefault="00B915DA" w:rsidP="00AE798F">
      <w:proofErr w:type="spellStart"/>
      <w:r>
        <w:t>Сједнице</w:t>
      </w:r>
      <w:proofErr w:type="spellEnd"/>
      <w:r>
        <w:t xml:space="preserve"> ИО </w:t>
      </w:r>
      <w:proofErr w:type="spellStart"/>
      <w:r>
        <w:t>сазива</w:t>
      </w:r>
      <w:proofErr w:type="spellEnd"/>
      <w:r>
        <w:t xml:space="preserve">, </w:t>
      </w:r>
      <w:proofErr w:type="spellStart"/>
      <w:r>
        <w:t>предлаже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и </w:t>
      </w:r>
      <w:proofErr w:type="spellStart"/>
      <w:r>
        <w:t>њима</w:t>
      </w:r>
      <w:proofErr w:type="spellEnd"/>
      <w:r>
        <w:t xml:space="preserve">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ИО.</w:t>
      </w:r>
    </w:p>
    <w:p w14:paraId="734DC46D" w14:textId="77777777" w:rsidR="00B915DA" w:rsidRDefault="00B915DA" w:rsidP="00AE798F">
      <w:proofErr w:type="spellStart"/>
      <w:r>
        <w:t>Сједница</w:t>
      </w:r>
      <w:proofErr w:type="spellEnd"/>
      <w:r>
        <w:t xml:space="preserve"> ИО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сазива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потреби</w:t>
      </w:r>
      <w:proofErr w:type="spellEnd"/>
      <w:r>
        <w:t xml:space="preserve">, а </w:t>
      </w:r>
      <w:proofErr w:type="spellStart"/>
      <w:r>
        <w:t>најмање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у 4 </w:t>
      </w:r>
      <w:proofErr w:type="spellStart"/>
      <w:r>
        <w:t>мјесеца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ИО,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ИКРС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надлежна</w:t>
      </w:r>
      <w:proofErr w:type="spellEnd"/>
      <w:r>
        <w:t xml:space="preserve"> </w:t>
      </w:r>
      <w:proofErr w:type="spellStart"/>
      <w:r>
        <w:t>струковна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одреде</w:t>
      </w:r>
      <w:proofErr w:type="spellEnd"/>
      <w:r>
        <w:t xml:space="preserve"> </w:t>
      </w:r>
      <w:proofErr w:type="spellStart"/>
      <w:r>
        <w:t>другачију</w:t>
      </w:r>
      <w:proofErr w:type="spellEnd"/>
      <w:r>
        <w:t xml:space="preserve"> </w:t>
      </w:r>
      <w:proofErr w:type="spellStart"/>
      <w:r>
        <w:t>динамику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поједина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пројекте</w:t>
      </w:r>
      <w:proofErr w:type="spellEnd"/>
      <w:r>
        <w:t>.</w:t>
      </w:r>
    </w:p>
    <w:p w14:paraId="09757BA4" w14:textId="77777777" w:rsidR="00B915DA" w:rsidRDefault="00B915DA" w:rsidP="00AE798F">
      <w:proofErr w:type="spellStart"/>
      <w:r>
        <w:t>Сједница</w:t>
      </w:r>
      <w:proofErr w:type="spellEnd"/>
      <w:r>
        <w:t xml:space="preserve"> ИО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одржати</w:t>
      </w:r>
      <w:proofErr w:type="spellEnd"/>
      <w:r>
        <w:t xml:space="preserve"> </w:t>
      </w:r>
      <w:proofErr w:type="spellStart"/>
      <w:r>
        <w:t>непосредно</w:t>
      </w:r>
      <w:proofErr w:type="spellEnd"/>
      <w:r>
        <w:t xml:space="preserve">,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електронских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комбиновано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тиме</w:t>
      </w:r>
      <w:proofErr w:type="spellEnd"/>
      <w:r>
        <w:t xml:space="preserve"> </w:t>
      </w:r>
      <w:proofErr w:type="spellStart"/>
      <w:r>
        <w:t>обезбјеђује</w:t>
      </w:r>
      <w:proofErr w:type="spellEnd"/>
      <w:r>
        <w:t xml:space="preserve"> </w:t>
      </w:r>
      <w:proofErr w:type="spellStart"/>
      <w:r>
        <w:t>поуздано</w:t>
      </w:r>
      <w:proofErr w:type="spellEnd"/>
      <w:r>
        <w:t xml:space="preserve"> </w:t>
      </w:r>
      <w:proofErr w:type="spellStart"/>
      <w:r>
        <w:t>утврђивање</w:t>
      </w:r>
      <w:proofErr w:type="spellEnd"/>
      <w:r>
        <w:t xml:space="preserve"> </w:t>
      </w:r>
      <w:proofErr w:type="spellStart"/>
      <w:r>
        <w:t>присуства</w:t>
      </w:r>
      <w:proofErr w:type="spellEnd"/>
      <w:r>
        <w:t xml:space="preserve">, </w:t>
      </w:r>
      <w:proofErr w:type="spellStart"/>
      <w:r>
        <w:t>расправа</w:t>
      </w:r>
      <w:proofErr w:type="spellEnd"/>
      <w:r>
        <w:t xml:space="preserve"> и </w:t>
      </w:r>
      <w:proofErr w:type="spellStart"/>
      <w:r>
        <w:t>одлучивање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ИО.</w:t>
      </w:r>
    </w:p>
    <w:p w14:paraId="7B1507BC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11.</w:t>
      </w:r>
    </w:p>
    <w:p w14:paraId="70D6AA3C" w14:textId="77777777" w:rsidR="00B915DA" w:rsidRDefault="00B915DA" w:rsidP="00AE798F"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ИО,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приједлогом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упућује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ИО </w:t>
      </w:r>
      <w:proofErr w:type="spellStart"/>
      <w:r>
        <w:t>најкасније</w:t>
      </w:r>
      <w:proofErr w:type="spellEnd"/>
      <w:r>
        <w:t xml:space="preserve"> 15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764DB236" w14:textId="77777777" w:rsidR="00B915DA" w:rsidRDefault="00B915DA" w:rsidP="00AE798F">
      <w:proofErr w:type="spellStart"/>
      <w:r>
        <w:t>Уз</w:t>
      </w:r>
      <w:proofErr w:type="spellEnd"/>
      <w:r>
        <w:t xml:space="preserve"> </w:t>
      </w:r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одговарајући</w:t>
      </w:r>
      <w:proofErr w:type="spellEnd"/>
      <w:r>
        <w:t xml:space="preserve"> </w:t>
      </w:r>
      <w:proofErr w:type="spellStart"/>
      <w:r>
        <w:t>материјали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разматрати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раније</w:t>
      </w:r>
      <w:proofErr w:type="spellEnd"/>
      <w:r>
        <w:t xml:space="preserve"> </w:t>
      </w:r>
      <w:proofErr w:type="spellStart"/>
      <w:r>
        <w:t>достављен</w:t>
      </w:r>
      <w:proofErr w:type="spellEnd"/>
      <w:r>
        <w:t>.</w:t>
      </w:r>
    </w:p>
    <w:p w14:paraId="1DBAA98C" w14:textId="77777777" w:rsidR="00B915DA" w:rsidRDefault="00B915DA" w:rsidP="00AE798F"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упутити</w:t>
      </w:r>
      <w:proofErr w:type="spellEnd"/>
      <w:r>
        <w:t xml:space="preserve"> и </w:t>
      </w:r>
      <w:proofErr w:type="spellStart"/>
      <w:r>
        <w:t>лицима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чланови</w:t>
      </w:r>
      <w:proofErr w:type="spellEnd"/>
      <w:r>
        <w:t xml:space="preserve"> ИО,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сматра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присуствовање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доприноси</w:t>
      </w:r>
      <w:proofErr w:type="spellEnd"/>
      <w:r>
        <w:t xml:space="preserve"> </w:t>
      </w:r>
      <w:proofErr w:type="spellStart"/>
      <w:r>
        <w:t>њеном</w:t>
      </w:r>
      <w:proofErr w:type="spellEnd"/>
      <w:r>
        <w:t xml:space="preserve"> </w:t>
      </w:r>
      <w:proofErr w:type="spellStart"/>
      <w:r>
        <w:t>успјешном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>.</w:t>
      </w:r>
    </w:p>
    <w:p w14:paraId="1D0710F1" w14:textId="77777777" w:rsidR="00B915DA" w:rsidRDefault="00B915DA" w:rsidP="00AE798F">
      <w:proofErr w:type="spellStart"/>
      <w:r>
        <w:t>Изузетно</w:t>
      </w:r>
      <w:proofErr w:type="spellEnd"/>
      <w:r>
        <w:t xml:space="preserve">, у </w:t>
      </w:r>
      <w:proofErr w:type="spellStart"/>
      <w:r>
        <w:t>хитним</w:t>
      </w:r>
      <w:proofErr w:type="spellEnd"/>
      <w:r>
        <w:t xml:space="preserve"> </w:t>
      </w:r>
      <w:proofErr w:type="spellStart"/>
      <w:r>
        <w:t>случајевима</w:t>
      </w:r>
      <w:proofErr w:type="spellEnd"/>
      <w:r>
        <w:t xml:space="preserve">, </w:t>
      </w:r>
      <w:proofErr w:type="spellStart"/>
      <w:r>
        <w:t>предсједник</w:t>
      </w:r>
      <w:proofErr w:type="spellEnd"/>
      <w:r>
        <w:t xml:space="preserve"> ИО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сазвати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телефонским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, </w:t>
      </w:r>
      <w:proofErr w:type="spellStart"/>
      <w:r>
        <w:t>електронском</w:t>
      </w:r>
      <w:proofErr w:type="spellEnd"/>
      <w:r>
        <w:t xml:space="preserve"> </w:t>
      </w:r>
      <w:proofErr w:type="spellStart"/>
      <w:r>
        <w:t>поштом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средством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заказивања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у </w:t>
      </w:r>
      <w:proofErr w:type="spellStart"/>
      <w:r>
        <w:t>редовном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, о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сачињава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>.</w:t>
      </w:r>
    </w:p>
    <w:p w14:paraId="3321A00E" w14:textId="77777777" w:rsidR="00B915DA" w:rsidRDefault="00B915DA" w:rsidP="00AE798F"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упућује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е-</w:t>
      </w:r>
      <w:proofErr w:type="spellStart"/>
      <w:r>
        <w:t>маил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 </w:t>
      </w:r>
      <w:proofErr w:type="spellStart"/>
      <w:r>
        <w:t>коју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доставио</w:t>
      </w:r>
      <w:proofErr w:type="spellEnd"/>
      <w:r>
        <w:t xml:space="preserve"> ИКРС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релевантну</w:t>
      </w:r>
      <w:proofErr w:type="spellEnd"/>
      <w:r>
        <w:t xml:space="preserve">, а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упутити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адресу</w:t>
      </w:r>
      <w:proofErr w:type="spellEnd"/>
      <w:r>
        <w:t xml:space="preserve"> </w:t>
      </w:r>
      <w:proofErr w:type="spellStart"/>
      <w:r>
        <w:t>становања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средством</w:t>
      </w:r>
      <w:proofErr w:type="spellEnd"/>
      <w:r>
        <w:t xml:space="preserve"> </w:t>
      </w:r>
      <w:proofErr w:type="spellStart"/>
      <w:r>
        <w:t>комуникације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користи</w:t>
      </w:r>
      <w:proofErr w:type="spellEnd"/>
      <w:r>
        <w:t xml:space="preserve"> у </w:t>
      </w:r>
      <w:proofErr w:type="spellStart"/>
      <w:r>
        <w:t>службеној</w:t>
      </w:r>
      <w:proofErr w:type="spellEnd"/>
      <w:r>
        <w:t xml:space="preserve"> </w:t>
      </w:r>
      <w:proofErr w:type="spellStart"/>
      <w:r>
        <w:t>комуникацији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ИКРС.</w:t>
      </w:r>
    </w:p>
    <w:p w14:paraId="2C05FCE6" w14:textId="77777777" w:rsidR="00B915DA" w:rsidRDefault="00B915DA" w:rsidP="00AE798F">
      <w:pPr>
        <w:pStyle w:val="Subtitle1"/>
      </w:pPr>
      <w:r>
        <w:rPr>
          <w:b w:val="0"/>
        </w:rPr>
        <w:t xml:space="preserve">2. </w:t>
      </w:r>
      <w:proofErr w:type="spellStart"/>
      <w:r>
        <w:rPr>
          <w:b w:val="0"/>
        </w:rPr>
        <w:t>Ток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сједнице</w:t>
      </w:r>
      <w:proofErr w:type="spellEnd"/>
    </w:p>
    <w:p w14:paraId="7CC3C5CA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12.</w:t>
      </w:r>
    </w:p>
    <w:p w14:paraId="7D87C619" w14:textId="77777777" w:rsidR="00B915DA" w:rsidRDefault="00B915DA" w:rsidP="00AE798F">
      <w:proofErr w:type="spellStart"/>
      <w:r>
        <w:t>Сједницом</w:t>
      </w:r>
      <w:proofErr w:type="spellEnd"/>
      <w:r>
        <w:t xml:space="preserve"> ИО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ИО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предсједавајући</w:t>
      </w:r>
      <w:proofErr w:type="spellEnd"/>
      <w:r>
        <w:t>).</w:t>
      </w:r>
    </w:p>
    <w:p w14:paraId="5CC7A6B0" w14:textId="77777777" w:rsidR="00B915DA" w:rsidRDefault="00B915DA" w:rsidP="00AE798F">
      <w:proofErr w:type="spellStart"/>
      <w:r>
        <w:t>Ако</w:t>
      </w:r>
      <w:proofErr w:type="spellEnd"/>
      <w:r>
        <w:t xml:space="preserve"> </w:t>
      </w:r>
      <w:proofErr w:type="spellStart"/>
      <w:r>
        <w:t>сједницом</w:t>
      </w:r>
      <w:proofErr w:type="spellEnd"/>
      <w:r>
        <w:t xml:space="preserve">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умјесто</w:t>
      </w:r>
      <w:proofErr w:type="spellEnd"/>
      <w:r>
        <w:t xml:space="preserve"> </w:t>
      </w:r>
      <w:proofErr w:type="spellStart"/>
      <w:r>
        <w:t>предсједника</w:t>
      </w:r>
      <w:proofErr w:type="spellEnd"/>
      <w:r>
        <w:t xml:space="preserve"> ИО, </w:t>
      </w:r>
      <w:proofErr w:type="spellStart"/>
      <w:r>
        <w:t>тај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предсједавајућег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вријеме</w:t>
      </w:r>
      <w:proofErr w:type="spellEnd"/>
      <w:r>
        <w:t xml:space="preserve"> </w:t>
      </w:r>
      <w:proofErr w:type="spellStart"/>
      <w:r>
        <w:t>трајања</w:t>
      </w:r>
      <w:proofErr w:type="spellEnd"/>
      <w:r>
        <w:t xml:space="preserve">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7252A6A5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13.</w:t>
      </w:r>
    </w:p>
    <w:p w14:paraId="67CFF9AE" w14:textId="77777777" w:rsidR="00B915DA" w:rsidRDefault="00B915DA" w:rsidP="00AE798F"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отвара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ИО и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присутан</w:t>
      </w:r>
      <w:proofErr w:type="spellEnd"/>
      <w:r>
        <w:t xml:space="preserve"> </w:t>
      </w:r>
      <w:proofErr w:type="spellStart"/>
      <w:r>
        <w:t>довољан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пуноважно</w:t>
      </w:r>
      <w:proofErr w:type="spellEnd"/>
      <w:r>
        <w:t xml:space="preserve"> </w:t>
      </w:r>
      <w:proofErr w:type="spellStart"/>
      <w:r>
        <w:t>одлучивање</w:t>
      </w:r>
      <w:proofErr w:type="spellEnd"/>
      <w:r>
        <w:t>.</w:t>
      </w:r>
    </w:p>
    <w:p w14:paraId="30AA7E39" w14:textId="77777777" w:rsidR="00B915DA" w:rsidRDefault="00B915DA" w:rsidP="00AE798F">
      <w:proofErr w:type="spellStart"/>
      <w:r>
        <w:t>За</w:t>
      </w:r>
      <w:proofErr w:type="spellEnd"/>
      <w:r>
        <w:t xml:space="preserve">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ИО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присуствује</w:t>
      </w:r>
      <w:proofErr w:type="spellEnd"/>
      <w:r>
        <w:t xml:space="preserve"> </w:t>
      </w:r>
      <w:proofErr w:type="spellStart"/>
      <w:r>
        <w:t>надполовична</w:t>
      </w:r>
      <w:proofErr w:type="spellEnd"/>
      <w:r>
        <w:t xml:space="preserve"> </w:t>
      </w:r>
      <w:proofErr w:type="spellStart"/>
      <w:r>
        <w:t>већина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ИО.</w:t>
      </w:r>
    </w:p>
    <w:p w14:paraId="17B92DC5" w14:textId="77777777" w:rsidR="00B915DA" w:rsidRDefault="00B915DA" w:rsidP="00AE798F">
      <w:proofErr w:type="spellStart"/>
      <w:r>
        <w:lastRenderedPageBreak/>
        <w:t>Ако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присуствује</w:t>
      </w:r>
      <w:proofErr w:type="spellEnd"/>
      <w:r>
        <w:t xml:space="preserve"> </w:t>
      </w:r>
      <w:proofErr w:type="spellStart"/>
      <w:r>
        <w:t>довољан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ИО,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сједница</w:t>
      </w:r>
      <w:proofErr w:type="spellEnd"/>
      <w:r>
        <w:t xml:space="preserve"> </w:t>
      </w:r>
      <w:proofErr w:type="spellStart"/>
      <w:r>
        <w:t>одлаже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 xml:space="preserve"> </w:t>
      </w:r>
      <w:proofErr w:type="spellStart"/>
      <w:r>
        <w:t>вријеме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одређени</w:t>
      </w:r>
      <w:proofErr w:type="spellEnd"/>
      <w:r>
        <w:t xml:space="preserve"> </w:t>
      </w:r>
      <w:proofErr w:type="spellStart"/>
      <w:r>
        <w:t>дан</w:t>
      </w:r>
      <w:proofErr w:type="spellEnd"/>
      <w:r>
        <w:t>.</w:t>
      </w:r>
    </w:p>
    <w:p w14:paraId="361DA8F9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14.</w:t>
      </w:r>
    </w:p>
    <w:p w14:paraId="2AE81A19" w14:textId="77777777" w:rsidR="00B915DA" w:rsidRDefault="00B915DA" w:rsidP="00AE798F">
      <w:r>
        <w:t xml:space="preserve">ИО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предсједавајућег</w:t>
      </w:r>
      <w:proofErr w:type="spellEnd"/>
      <w:r>
        <w:t>.</w:t>
      </w:r>
    </w:p>
    <w:p w14:paraId="253DE90E" w14:textId="77777777" w:rsidR="00B915DA" w:rsidRDefault="00B915DA" w:rsidP="00AE798F">
      <w:r>
        <w:t xml:space="preserve">Сваки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предложити</w:t>
      </w:r>
      <w:proofErr w:type="spellEnd"/>
      <w:r>
        <w:t xml:space="preserve"> </w:t>
      </w:r>
      <w:proofErr w:type="spellStart"/>
      <w:r>
        <w:t>измјену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допуну</w:t>
      </w:r>
      <w:proofErr w:type="spellEnd"/>
      <w:r>
        <w:t xml:space="preserve"> </w:t>
      </w:r>
      <w:proofErr w:type="spellStart"/>
      <w:r>
        <w:t>предложеног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обавезу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свој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образложи</w:t>
      </w:r>
      <w:proofErr w:type="spellEnd"/>
      <w:r>
        <w:t>.</w:t>
      </w:r>
    </w:p>
    <w:p w14:paraId="53228BDC" w14:textId="77777777" w:rsidR="00B915DA" w:rsidRDefault="00B915DA" w:rsidP="00AE798F">
      <w:r>
        <w:t xml:space="preserve">О </w:t>
      </w:r>
      <w:proofErr w:type="spellStart"/>
      <w:r>
        <w:t>приједлогу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о </w:t>
      </w:r>
      <w:proofErr w:type="spellStart"/>
      <w:r>
        <w:t>његовим</w:t>
      </w:r>
      <w:proofErr w:type="spellEnd"/>
      <w:r>
        <w:t xml:space="preserve"> </w:t>
      </w:r>
      <w:proofErr w:type="spellStart"/>
      <w:r>
        <w:t>измјенама</w:t>
      </w:r>
      <w:proofErr w:type="spellEnd"/>
      <w:r>
        <w:t xml:space="preserve"> и </w:t>
      </w:r>
      <w:proofErr w:type="spellStart"/>
      <w:r>
        <w:t>допунама</w:t>
      </w:r>
      <w:proofErr w:type="spellEnd"/>
      <w:r>
        <w:t xml:space="preserve">, ИО </w:t>
      </w:r>
      <w:proofErr w:type="spellStart"/>
      <w:r>
        <w:t>одлучује</w:t>
      </w:r>
      <w:proofErr w:type="spellEnd"/>
      <w:r>
        <w:t xml:space="preserve">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гласањем</w:t>
      </w:r>
      <w:proofErr w:type="spellEnd"/>
      <w:r>
        <w:t>.</w:t>
      </w:r>
    </w:p>
    <w:p w14:paraId="6F5C6597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15.</w:t>
      </w:r>
    </w:p>
    <w:p w14:paraId="46B2368F" w14:textId="77777777" w:rsidR="00B915DA" w:rsidRDefault="00B915DA" w:rsidP="00AE798F">
      <w:r>
        <w:t xml:space="preserve">О </w:t>
      </w:r>
      <w:proofErr w:type="spellStart"/>
      <w:r>
        <w:t>сваком</w:t>
      </w:r>
      <w:proofErr w:type="spellEnd"/>
      <w:r>
        <w:t xml:space="preserve"> </w:t>
      </w:r>
      <w:proofErr w:type="spellStart"/>
      <w:r>
        <w:t>питању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дневном</w:t>
      </w:r>
      <w:proofErr w:type="spellEnd"/>
      <w:r>
        <w:t xml:space="preserve"> </w:t>
      </w:r>
      <w:proofErr w:type="spellStart"/>
      <w:r>
        <w:t>реду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излаже</w:t>
      </w:r>
      <w:proofErr w:type="spellEnd"/>
      <w:r>
        <w:t xml:space="preserve"> </w:t>
      </w:r>
      <w:proofErr w:type="spellStart"/>
      <w:r>
        <w:t>основне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писаних</w:t>
      </w:r>
      <w:proofErr w:type="spellEnd"/>
      <w:r>
        <w:t xml:space="preserve"> </w:t>
      </w:r>
      <w:proofErr w:type="spellStart"/>
      <w:r>
        <w:t>материјала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даје</w:t>
      </w:r>
      <w:proofErr w:type="spellEnd"/>
      <w:r>
        <w:t xml:space="preserve"> </w:t>
      </w:r>
      <w:proofErr w:type="spellStart"/>
      <w:r>
        <w:t>ријеч</w:t>
      </w:r>
      <w:proofErr w:type="spellEnd"/>
      <w:r>
        <w:t xml:space="preserve"> </w:t>
      </w:r>
      <w:proofErr w:type="spellStart"/>
      <w:r>
        <w:t>одређеном</w:t>
      </w:r>
      <w:proofErr w:type="spellEnd"/>
      <w:r>
        <w:t xml:space="preserve"> </w:t>
      </w:r>
      <w:proofErr w:type="spellStart"/>
      <w:r>
        <w:t>извјестиоцу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присутан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>.</w:t>
      </w:r>
    </w:p>
    <w:p w14:paraId="3DE3EA96" w14:textId="77777777" w:rsidR="00B915DA" w:rsidRDefault="00B915DA" w:rsidP="00AE798F">
      <w:proofErr w:type="spellStart"/>
      <w:r>
        <w:t>Након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отвара</w:t>
      </w:r>
      <w:proofErr w:type="spellEnd"/>
      <w:r>
        <w:t xml:space="preserve"> </w:t>
      </w:r>
      <w:proofErr w:type="spellStart"/>
      <w:r>
        <w:t>расправу</w:t>
      </w:r>
      <w:proofErr w:type="spellEnd"/>
      <w:r>
        <w:t xml:space="preserve"> и </w:t>
      </w:r>
      <w:proofErr w:type="spellStart"/>
      <w:r>
        <w:t>даје</w:t>
      </w:r>
      <w:proofErr w:type="spellEnd"/>
      <w:r>
        <w:t xml:space="preserve"> </w:t>
      </w:r>
      <w:proofErr w:type="spellStart"/>
      <w:r>
        <w:t>ријеч</w:t>
      </w:r>
      <w:proofErr w:type="spellEnd"/>
      <w:r>
        <w:t xml:space="preserve"> </w:t>
      </w:r>
      <w:proofErr w:type="spellStart"/>
      <w:r>
        <w:t>учесницима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редослиједу</w:t>
      </w:r>
      <w:proofErr w:type="spellEnd"/>
      <w:r>
        <w:t xml:space="preserve"> </w:t>
      </w:r>
      <w:proofErr w:type="spellStart"/>
      <w:r>
        <w:t>јављања</w:t>
      </w:r>
      <w:proofErr w:type="spellEnd"/>
      <w:r>
        <w:t>.</w:t>
      </w:r>
    </w:p>
    <w:p w14:paraId="6BAB3FC7" w14:textId="77777777" w:rsidR="00B915DA" w:rsidRDefault="00B915DA" w:rsidP="00AE798F">
      <w:proofErr w:type="spellStart"/>
      <w:r>
        <w:t>Учесник</w:t>
      </w:r>
      <w:proofErr w:type="spellEnd"/>
      <w:r>
        <w:t xml:space="preserve"> у </w:t>
      </w:r>
      <w:proofErr w:type="spellStart"/>
      <w:r>
        <w:t>расправи</w:t>
      </w:r>
      <w:proofErr w:type="spellEnd"/>
      <w:r>
        <w:t xml:space="preserve">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говорити</w:t>
      </w:r>
      <w:proofErr w:type="spellEnd"/>
      <w:r>
        <w:t xml:space="preserve"> о </w:t>
      </w:r>
      <w:proofErr w:type="spellStart"/>
      <w:r>
        <w:t>питању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с </w:t>
      </w:r>
      <w:proofErr w:type="spellStart"/>
      <w:r>
        <w:t>њим</w:t>
      </w:r>
      <w:proofErr w:type="spellEnd"/>
      <w:r>
        <w:t xml:space="preserve"> у </w:t>
      </w:r>
      <w:proofErr w:type="spellStart"/>
      <w:r>
        <w:t>непосредној</w:t>
      </w:r>
      <w:proofErr w:type="spellEnd"/>
      <w:r>
        <w:t xml:space="preserve"> </w:t>
      </w:r>
      <w:proofErr w:type="spellStart"/>
      <w:r>
        <w:t>вези</w:t>
      </w:r>
      <w:proofErr w:type="spellEnd"/>
      <w:r>
        <w:t xml:space="preserve">, </w:t>
      </w:r>
      <w:proofErr w:type="spellStart"/>
      <w:r>
        <w:t>избјегавајући</w:t>
      </w:r>
      <w:proofErr w:type="spellEnd"/>
      <w:r>
        <w:t xml:space="preserve"> </w:t>
      </w:r>
      <w:proofErr w:type="spellStart"/>
      <w:r>
        <w:t>непотребну</w:t>
      </w:r>
      <w:proofErr w:type="spellEnd"/>
      <w:r>
        <w:t xml:space="preserve"> </w:t>
      </w:r>
      <w:proofErr w:type="spellStart"/>
      <w:r>
        <w:t>ширину</w:t>
      </w:r>
      <w:proofErr w:type="spellEnd"/>
      <w:r>
        <w:t>.</w:t>
      </w:r>
    </w:p>
    <w:p w14:paraId="23BA937B" w14:textId="77777777" w:rsidR="00B915DA" w:rsidRDefault="00B915DA" w:rsidP="00AE798F">
      <w:proofErr w:type="spellStart"/>
      <w:r>
        <w:t>Вријеме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у </w:t>
      </w:r>
      <w:proofErr w:type="spellStart"/>
      <w:r>
        <w:t>расправи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правилу</w:t>
      </w:r>
      <w:proofErr w:type="spellEnd"/>
      <w:r>
        <w:t xml:space="preserve">, </w:t>
      </w:r>
      <w:proofErr w:type="spellStart"/>
      <w:r>
        <w:t>ограничено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у </w:t>
      </w:r>
      <w:proofErr w:type="spellStart"/>
      <w:r>
        <w:t>трајању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три</w:t>
      </w:r>
      <w:proofErr w:type="spellEnd"/>
      <w:r>
        <w:t xml:space="preserve"> </w:t>
      </w:r>
      <w:proofErr w:type="spellStart"/>
      <w:r>
        <w:t>минута</w:t>
      </w:r>
      <w:proofErr w:type="spellEnd"/>
      <w:r>
        <w:t xml:space="preserve">, а </w:t>
      </w:r>
      <w:proofErr w:type="spellStart"/>
      <w:r>
        <w:t>реплика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у </w:t>
      </w:r>
      <w:proofErr w:type="spellStart"/>
      <w:r>
        <w:t>трајању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двије</w:t>
      </w:r>
      <w:proofErr w:type="spellEnd"/>
      <w:r>
        <w:t xml:space="preserve"> </w:t>
      </w:r>
      <w:proofErr w:type="spellStart"/>
      <w:r>
        <w:t>минуте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извјестиоца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учесника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уводно</w:t>
      </w:r>
      <w:proofErr w:type="spellEnd"/>
      <w:r>
        <w:t xml:space="preserve"> </w:t>
      </w:r>
      <w:proofErr w:type="spellStart"/>
      <w:r>
        <w:t>излагање</w:t>
      </w:r>
      <w:proofErr w:type="spellEnd"/>
      <w:r>
        <w:t>.</w:t>
      </w:r>
    </w:p>
    <w:p w14:paraId="47B89599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16.</w:t>
      </w:r>
    </w:p>
    <w:p w14:paraId="0F4FE61A" w14:textId="77777777" w:rsidR="00B915DA" w:rsidRDefault="00B915DA" w:rsidP="00AE798F"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и </w:t>
      </w:r>
      <w:proofErr w:type="spellStart"/>
      <w:r>
        <w:t>дужност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упозори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учесника</w:t>
      </w:r>
      <w:proofErr w:type="spellEnd"/>
      <w:r>
        <w:t xml:space="preserve"> у </w:t>
      </w:r>
      <w:proofErr w:type="spellStart"/>
      <w:r>
        <w:t>расправи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придржава</w:t>
      </w:r>
      <w:proofErr w:type="spellEnd"/>
      <w:r>
        <w:t xml:space="preserve"> </w:t>
      </w:r>
      <w:proofErr w:type="spellStart"/>
      <w:r>
        <w:t>одредаба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пословника</w:t>
      </w:r>
      <w:proofErr w:type="spellEnd"/>
      <w:r>
        <w:t xml:space="preserve">, а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опомена</w:t>
      </w:r>
      <w:proofErr w:type="spellEnd"/>
      <w:r>
        <w:t xml:space="preserve"> </w:t>
      </w:r>
      <w:proofErr w:type="spellStart"/>
      <w:r>
        <w:t>остане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успјеха</w:t>
      </w:r>
      <w:proofErr w:type="spellEnd"/>
      <w:r>
        <w:t xml:space="preserve">, </w:t>
      </w:r>
      <w:proofErr w:type="spellStart"/>
      <w:r>
        <w:t>дужан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том</w:t>
      </w:r>
      <w:proofErr w:type="spellEnd"/>
      <w:r>
        <w:t xml:space="preserve"> </w:t>
      </w:r>
      <w:proofErr w:type="spellStart"/>
      <w:r>
        <w:t>учеснику</w:t>
      </w:r>
      <w:proofErr w:type="spellEnd"/>
      <w:r>
        <w:t xml:space="preserve"> </w:t>
      </w:r>
      <w:proofErr w:type="spellStart"/>
      <w:r>
        <w:t>одузме</w:t>
      </w:r>
      <w:proofErr w:type="spellEnd"/>
      <w:r>
        <w:t xml:space="preserve"> </w:t>
      </w:r>
      <w:proofErr w:type="spellStart"/>
      <w:r>
        <w:t>ријеч</w:t>
      </w:r>
      <w:proofErr w:type="spellEnd"/>
      <w:r>
        <w:t xml:space="preserve"> и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потреби</w:t>
      </w:r>
      <w:proofErr w:type="spellEnd"/>
      <w:r>
        <w:t xml:space="preserve"> </w:t>
      </w:r>
      <w:proofErr w:type="spellStart"/>
      <w:r>
        <w:t>предузме</w:t>
      </w:r>
      <w:proofErr w:type="spellEnd"/>
      <w:r>
        <w:t xml:space="preserve">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мјере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удаљење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073B2CEB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17.</w:t>
      </w:r>
    </w:p>
    <w:p w14:paraId="0436F310" w14:textId="77777777" w:rsidR="00B915DA" w:rsidRDefault="00B915DA" w:rsidP="00AE798F">
      <w:proofErr w:type="spellStart"/>
      <w:r>
        <w:t>Члан</w:t>
      </w:r>
      <w:proofErr w:type="spellEnd"/>
      <w:r>
        <w:t xml:space="preserve"> ИО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поднијети</w:t>
      </w:r>
      <w:proofErr w:type="spellEnd"/>
      <w:r>
        <w:t xml:space="preserve"> </w:t>
      </w:r>
      <w:proofErr w:type="spellStart"/>
      <w:r>
        <w:t>амандман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акта</w:t>
      </w:r>
      <w:proofErr w:type="spellEnd"/>
      <w:r>
        <w:t xml:space="preserve">, </w:t>
      </w:r>
      <w:proofErr w:type="spellStart"/>
      <w:r>
        <w:t>закључка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стављеног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ИО. </w:t>
      </w:r>
      <w:proofErr w:type="spellStart"/>
      <w:r>
        <w:t>Амандман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подноси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правилу</w:t>
      </w:r>
      <w:proofErr w:type="spellEnd"/>
      <w:r>
        <w:t xml:space="preserve">, </w:t>
      </w:r>
      <w:proofErr w:type="spellStart"/>
      <w:r>
        <w:t>писмено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прије</w:t>
      </w:r>
      <w:proofErr w:type="spellEnd"/>
      <w:r>
        <w:t xml:space="preserve"> </w:t>
      </w:r>
      <w:proofErr w:type="spellStart"/>
      <w:r>
        <w:t>почетка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4B176F6C" w14:textId="77777777" w:rsidR="00B915DA" w:rsidRDefault="00B915DA" w:rsidP="00AE798F">
      <w:proofErr w:type="spellStart"/>
      <w:r>
        <w:t>Ако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амандмана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поједином</w:t>
      </w:r>
      <w:proofErr w:type="spellEnd"/>
      <w:r>
        <w:t xml:space="preserve"> </w:t>
      </w:r>
      <w:proofErr w:type="spellStart"/>
      <w:r>
        <w:t>питању</w:t>
      </w:r>
      <w:proofErr w:type="spellEnd"/>
      <w:r>
        <w:t xml:space="preserve">,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ставља</w:t>
      </w:r>
      <w:proofErr w:type="spellEnd"/>
      <w:r>
        <w:t xml:space="preserve"> </w:t>
      </w:r>
      <w:proofErr w:type="spellStart"/>
      <w:r>
        <w:t>сваки</w:t>
      </w:r>
      <w:proofErr w:type="spellEnd"/>
      <w:r>
        <w:t xml:space="preserve"> </w:t>
      </w:r>
      <w:proofErr w:type="spellStart"/>
      <w:r>
        <w:t>амандман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реду</w:t>
      </w:r>
      <w:proofErr w:type="spellEnd"/>
      <w:r>
        <w:t xml:space="preserve"> </w:t>
      </w:r>
      <w:proofErr w:type="spellStart"/>
      <w:r>
        <w:t>предлагања</w:t>
      </w:r>
      <w:proofErr w:type="spellEnd"/>
      <w:r>
        <w:t>.</w:t>
      </w:r>
    </w:p>
    <w:p w14:paraId="5D1A6E6E" w14:textId="77777777" w:rsidR="00B915DA" w:rsidRDefault="00B915DA" w:rsidP="00AE798F">
      <w:proofErr w:type="spellStart"/>
      <w:r>
        <w:t>Подносилац</w:t>
      </w:r>
      <w:proofErr w:type="spellEnd"/>
      <w:r>
        <w:t xml:space="preserve"> </w:t>
      </w:r>
      <w:proofErr w:type="spellStart"/>
      <w:r>
        <w:t>амандмана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повући</w:t>
      </w:r>
      <w:proofErr w:type="spellEnd"/>
      <w:r>
        <w:t xml:space="preserve"> </w:t>
      </w:r>
      <w:proofErr w:type="spellStart"/>
      <w:r>
        <w:t>амандман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стављања</w:t>
      </w:r>
      <w:proofErr w:type="spellEnd"/>
      <w:r>
        <w:t xml:space="preserve">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 xml:space="preserve">.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амандман</w:t>
      </w:r>
      <w:proofErr w:type="spellEnd"/>
      <w:r>
        <w:t xml:space="preserve"> </w:t>
      </w:r>
      <w:proofErr w:type="spellStart"/>
      <w:r>
        <w:t>усвоји</w:t>
      </w:r>
      <w:proofErr w:type="spellEnd"/>
      <w:r>
        <w:t xml:space="preserve">, </w:t>
      </w:r>
      <w:proofErr w:type="spellStart"/>
      <w:r>
        <w:t>он</w:t>
      </w:r>
      <w:proofErr w:type="spellEnd"/>
      <w:r>
        <w:t xml:space="preserve"> </w:t>
      </w:r>
      <w:proofErr w:type="spellStart"/>
      <w:r>
        <w:t>постаје</w:t>
      </w:r>
      <w:proofErr w:type="spellEnd"/>
      <w:r>
        <w:t xml:space="preserve"> </w:t>
      </w:r>
      <w:proofErr w:type="spellStart"/>
      <w:r>
        <w:t>саставни</w:t>
      </w:r>
      <w:proofErr w:type="spellEnd"/>
      <w:r>
        <w:t xml:space="preserve"> </w:t>
      </w:r>
      <w:proofErr w:type="spellStart"/>
      <w:r>
        <w:t>дио</w:t>
      </w:r>
      <w:proofErr w:type="spellEnd"/>
      <w:r>
        <w:t xml:space="preserve"> </w:t>
      </w:r>
      <w:proofErr w:type="spellStart"/>
      <w:r>
        <w:t>приједлога</w:t>
      </w:r>
      <w:proofErr w:type="spellEnd"/>
      <w:r>
        <w:t>.</w:t>
      </w:r>
    </w:p>
    <w:p w14:paraId="5A0B56E3" w14:textId="77777777" w:rsidR="00B915DA" w:rsidRDefault="00B915DA" w:rsidP="00AE798F">
      <w:pPr>
        <w:pStyle w:val="Subtitle1"/>
      </w:pPr>
      <w:r>
        <w:rPr>
          <w:b w:val="0"/>
        </w:rPr>
        <w:t xml:space="preserve">3. </w:t>
      </w:r>
      <w:proofErr w:type="spellStart"/>
      <w:r>
        <w:rPr>
          <w:b w:val="0"/>
        </w:rPr>
        <w:t>Одлучивање</w:t>
      </w:r>
      <w:proofErr w:type="spellEnd"/>
    </w:p>
    <w:p w14:paraId="00113602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18.</w:t>
      </w:r>
    </w:p>
    <w:p w14:paraId="2F51A1A6" w14:textId="77777777" w:rsidR="00B915DA" w:rsidRDefault="00B915DA" w:rsidP="00AE798F">
      <w:proofErr w:type="spellStart"/>
      <w:r>
        <w:t>Када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утврди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учесници</w:t>
      </w:r>
      <w:proofErr w:type="spellEnd"/>
      <w:r>
        <w:t xml:space="preserve"> у </w:t>
      </w:r>
      <w:proofErr w:type="spellStart"/>
      <w:r>
        <w:t>расправи</w:t>
      </w:r>
      <w:proofErr w:type="spellEnd"/>
      <w:r>
        <w:t xml:space="preserve"> </w:t>
      </w:r>
      <w:proofErr w:type="spellStart"/>
      <w:r>
        <w:t>исцрпили</w:t>
      </w:r>
      <w:proofErr w:type="spellEnd"/>
      <w:r>
        <w:t xml:space="preserve"> </w:t>
      </w:r>
      <w:proofErr w:type="spellStart"/>
      <w:r>
        <w:t>своја</w:t>
      </w:r>
      <w:proofErr w:type="spellEnd"/>
      <w:r>
        <w:t xml:space="preserve"> </w:t>
      </w:r>
      <w:proofErr w:type="spellStart"/>
      <w:r>
        <w:t>излагања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</w:t>
      </w:r>
      <w:proofErr w:type="spellStart"/>
      <w:r>
        <w:t>довољно</w:t>
      </w:r>
      <w:proofErr w:type="spellEnd"/>
      <w:r>
        <w:t xml:space="preserve"> </w:t>
      </w:r>
      <w:proofErr w:type="spellStart"/>
      <w:r>
        <w:t>расправљено</w:t>
      </w:r>
      <w:proofErr w:type="spellEnd"/>
      <w:r>
        <w:t xml:space="preserve">, </w:t>
      </w:r>
      <w:proofErr w:type="spellStart"/>
      <w:r>
        <w:t>закључује</w:t>
      </w:r>
      <w:proofErr w:type="spellEnd"/>
      <w:r>
        <w:t xml:space="preserve"> </w:t>
      </w:r>
      <w:proofErr w:type="spellStart"/>
      <w:r>
        <w:t>расправу</w:t>
      </w:r>
      <w:proofErr w:type="spellEnd"/>
      <w:r>
        <w:t xml:space="preserve"> и </w:t>
      </w:r>
      <w:proofErr w:type="spellStart"/>
      <w:r>
        <w:t>предлаже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одређеног</w:t>
      </w:r>
      <w:proofErr w:type="spellEnd"/>
      <w:r>
        <w:t xml:space="preserve"> </w:t>
      </w:r>
      <w:proofErr w:type="spellStart"/>
      <w:r>
        <w:t>закључка</w:t>
      </w:r>
      <w:proofErr w:type="spellEnd"/>
      <w:r>
        <w:t xml:space="preserve">, </w:t>
      </w:r>
      <w:proofErr w:type="spellStart"/>
      <w:r>
        <w:t>става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препоруке</w:t>
      </w:r>
      <w:proofErr w:type="spellEnd"/>
      <w:r>
        <w:t xml:space="preserve">,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другог</w:t>
      </w:r>
      <w:proofErr w:type="spellEnd"/>
      <w:r>
        <w:t xml:space="preserve"> </w:t>
      </w:r>
      <w:proofErr w:type="spellStart"/>
      <w:r>
        <w:t>акта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дјелокруга</w:t>
      </w:r>
      <w:proofErr w:type="spellEnd"/>
      <w:r>
        <w:t xml:space="preserve"> ИО.</w:t>
      </w:r>
    </w:p>
    <w:p w14:paraId="69B33C9D" w14:textId="77777777" w:rsidR="00B915DA" w:rsidRDefault="00B915DA" w:rsidP="00AE798F">
      <w:proofErr w:type="spellStart"/>
      <w:r>
        <w:lastRenderedPageBreak/>
        <w:t>Под</w:t>
      </w:r>
      <w:proofErr w:type="spellEnd"/>
      <w:r>
        <w:t xml:space="preserve"> </w:t>
      </w:r>
      <w:proofErr w:type="spellStart"/>
      <w:r>
        <w:t>одговарајућим</w:t>
      </w:r>
      <w:proofErr w:type="spellEnd"/>
      <w:r>
        <w:t xml:space="preserve"> </w:t>
      </w:r>
      <w:proofErr w:type="spellStart"/>
      <w:r>
        <w:t>актом</w:t>
      </w:r>
      <w:proofErr w:type="spellEnd"/>
      <w:r>
        <w:t xml:space="preserve">, у </w:t>
      </w:r>
      <w:proofErr w:type="spellStart"/>
      <w:r>
        <w:t>смислу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пословника</w:t>
      </w:r>
      <w:proofErr w:type="spellEnd"/>
      <w:r>
        <w:t xml:space="preserve">, </w:t>
      </w:r>
      <w:proofErr w:type="spellStart"/>
      <w:r>
        <w:t>сматрају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иницијативе</w:t>
      </w:r>
      <w:proofErr w:type="spellEnd"/>
      <w:r>
        <w:t xml:space="preserve">, </w:t>
      </w:r>
      <w:proofErr w:type="spellStart"/>
      <w:r>
        <w:t>приједлози</w:t>
      </w:r>
      <w:proofErr w:type="spellEnd"/>
      <w:r>
        <w:t xml:space="preserve">, </w:t>
      </w:r>
      <w:proofErr w:type="spellStart"/>
      <w:r>
        <w:t>закључци</w:t>
      </w:r>
      <w:proofErr w:type="spellEnd"/>
      <w:r>
        <w:t xml:space="preserve">, </w:t>
      </w:r>
      <w:proofErr w:type="spellStart"/>
      <w:r>
        <w:t>препоруке</w:t>
      </w:r>
      <w:proofErr w:type="spellEnd"/>
      <w:r>
        <w:t xml:space="preserve">, </w:t>
      </w:r>
      <w:proofErr w:type="spellStart"/>
      <w:r>
        <w:t>одлуке</w:t>
      </w:r>
      <w:proofErr w:type="spellEnd"/>
      <w:r>
        <w:t xml:space="preserve"> и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акти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ИО </w:t>
      </w:r>
      <w:proofErr w:type="spellStart"/>
      <w:r>
        <w:t>доноси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својим</w:t>
      </w:r>
      <w:proofErr w:type="spellEnd"/>
      <w:r>
        <w:t xml:space="preserve"> </w:t>
      </w:r>
      <w:proofErr w:type="spellStart"/>
      <w:r>
        <w:t>дјелокругом</w:t>
      </w:r>
      <w:proofErr w:type="spellEnd"/>
      <w:r>
        <w:t>.</w:t>
      </w:r>
    </w:p>
    <w:p w14:paraId="1C293C50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19.</w:t>
      </w:r>
    </w:p>
    <w:p w14:paraId="74FB8467" w14:textId="77777777" w:rsidR="00B915DA" w:rsidRDefault="00B915DA" w:rsidP="00AE798F">
      <w:proofErr w:type="spellStart"/>
      <w:r>
        <w:t>Дати</w:t>
      </w:r>
      <w:proofErr w:type="spellEnd"/>
      <w:r>
        <w:t xml:space="preserve"> </w:t>
      </w:r>
      <w:proofErr w:type="spellStart"/>
      <w:r>
        <w:t>глас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: „ЗА”, „ПРОТИВ” </w:t>
      </w:r>
      <w:proofErr w:type="spellStart"/>
      <w:r>
        <w:t>или</w:t>
      </w:r>
      <w:proofErr w:type="spellEnd"/>
      <w:r>
        <w:t xml:space="preserve"> „УЗДРЖАН”.</w:t>
      </w:r>
    </w:p>
    <w:p w14:paraId="70135E39" w14:textId="77777777" w:rsidR="00B915DA" w:rsidRDefault="00B915DA" w:rsidP="00AE798F">
      <w:r>
        <w:t xml:space="preserve">ИО </w:t>
      </w:r>
      <w:proofErr w:type="spellStart"/>
      <w:r>
        <w:t>пуноважно</w:t>
      </w:r>
      <w:proofErr w:type="spellEnd"/>
      <w:r>
        <w:t xml:space="preserve"> </w:t>
      </w:r>
      <w:proofErr w:type="spellStart"/>
      <w:r>
        <w:t>одлучује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гласала</w:t>
      </w:r>
      <w:proofErr w:type="spellEnd"/>
      <w:r>
        <w:t xml:space="preserve"> </w:t>
      </w:r>
      <w:proofErr w:type="spellStart"/>
      <w:r>
        <w:t>надполовична</w:t>
      </w:r>
      <w:proofErr w:type="spellEnd"/>
      <w:r>
        <w:t xml:space="preserve"> </w:t>
      </w:r>
      <w:proofErr w:type="spellStart"/>
      <w:r>
        <w:t>већина</w:t>
      </w:r>
      <w:proofErr w:type="spellEnd"/>
      <w:r>
        <w:t xml:space="preserve"> </w:t>
      </w:r>
      <w:proofErr w:type="spellStart"/>
      <w:r>
        <w:t>присутних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,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овим</w:t>
      </w:r>
      <w:proofErr w:type="spellEnd"/>
      <w:r>
        <w:t xml:space="preserve"> </w:t>
      </w:r>
      <w:proofErr w:type="spellStart"/>
      <w:r>
        <w:t>пословником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другачије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>.</w:t>
      </w:r>
    </w:p>
    <w:p w14:paraId="3212A5D2" w14:textId="77777777" w:rsidR="00B915DA" w:rsidRDefault="00B915DA" w:rsidP="00AE798F">
      <w:proofErr w:type="spellStart"/>
      <w:r>
        <w:t>Ако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„ЗА” с </w:t>
      </w:r>
      <w:proofErr w:type="spellStart"/>
      <w:r>
        <w:t>једне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и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„ПРОТИВ” и „УЗДРЖАН” с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једнак</w:t>
      </w:r>
      <w:proofErr w:type="spellEnd"/>
      <w:r>
        <w:t xml:space="preserve">,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понавља</w:t>
      </w:r>
      <w:proofErr w:type="spellEnd"/>
      <w:r>
        <w:t>.</w:t>
      </w:r>
    </w:p>
    <w:p w14:paraId="10703F89" w14:textId="77777777" w:rsidR="00B915DA" w:rsidRDefault="00B915DA" w:rsidP="00AE798F"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ни</w:t>
      </w:r>
      <w:proofErr w:type="spellEnd"/>
      <w:r>
        <w:t xml:space="preserve"> </w:t>
      </w:r>
      <w:proofErr w:type="spellStart"/>
      <w:r>
        <w:t>поновним</w:t>
      </w:r>
      <w:proofErr w:type="spellEnd"/>
      <w:r>
        <w:t xml:space="preserve"> </w:t>
      </w:r>
      <w:proofErr w:type="spellStart"/>
      <w:r>
        <w:t>гласањем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добије</w:t>
      </w:r>
      <w:proofErr w:type="spellEnd"/>
      <w:r>
        <w:t xml:space="preserve"> </w:t>
      </w:r>
      <w:proofErr w:type="spellStart"/>
      <w:r>
        <w:t>потребна</w:t>
      </w:r>
      <w:proofErr w:type="spellEnd"/>
      <w:r>
        <w:t xml:space="preserve"> </w:t>
      </w:r>
      <w:proofErr w:type="spellStart"/>
      <w:r>
        <w:t>већина</w:t>
      </w:r>
      <w:proofErr w:type="spellEnd"/>
      <w:r>
        <w:t xml:space="preserve">, </w:t>
      </w:r>
      <w:proofErr w:type="spellStart"/>
      <w:r>
        <w:t>одлучујући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глас</w:t>
      </w:r>
      <w:proofErr w:type="spellEnd"/>
      <w:r>
        <w:t xml:space="preserve"> </w:t>
      </w:r>
      <w:proofErr w:type="spellStart"/>
      <w:r>
        <w:t>предсједника</w:t>
      </w:r>
      <w:proofErr w:type="spellEnd"/>
      <w:r>
        <w:t xml:space="preserve"> ИО,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предсједавајућег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сједницом</w:t>
      </w:r>
      <w:proofErr w:type="spellEnd"/>
      <w:r>
        <w:t xml:space="preserve"> </w:t>
      </w:r>
      <w:proofErr w:type="spellStart"/>
      <w:r>
        <w:t>руководи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7.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пословника</w:t>
      </w:r>
      <w:proofErr w:type="spellEnd"/>
      <w:r>
        <w:t>.</w:t>
      </w:r>
    </w:p>
    <w:p w14:paraId="3D4220DE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20.</w:t>
      </w:r>
    </w:p>
    <w:p w14:paraId="2CF3C409" w14:textId="77777777" w:rsidR="00B915DA" w:rsidRDefault="00B915DA" w:rsidP="00AE798F">
      <w:proofErr w:type="spellStart"/>
      <w:r>
        <w:t>Послије</w:t>
      </w:r>
      <w:proofErr w:type="spellEnd"/>
      <w:r>
        <w:t xml:space="preserve"> </w:t>
      </w:r>
      <w:proofErr w:type="spellStart"/>
      <w:r>
        <w:t>завршеног</w:t>
      </w:r>
      <w:proofErr w:type="spellEnd"/>
      <w:r>
        <w:t xml:space="preserve"> </w:t>
      </w:r>
      <w:proofErr w:type="spellStart"/>
      <w:r>
        <w:t>гласања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резултате</w:t>
      </w:r>
      <w:proofErr w:type="spellEnd"/>
      <w:r>
        <w:t xml:space="preserve"> </w:t>
      </w:r>
      <w:proofErr w:type="spellStart"/>
      <w:r>
        <w:t>гласања</w:t>
      </w:r>
      <w:proofErr w:type="spellEnd"/>
      <w:r>
        <w:t xml:space="preserve"> и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објављује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о </w:t>
      </w:r>
      <w:proofErr w:type="spellStart"/>
      <w:r>
        <w:t>коме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гласало</w:t>
      </w:r>
      <w:proofErr w:type="spellEnd"/>
      <w:r>
        <w:t xml:space="preserve"> </w:t>
      </w:r>
      <w:proofErr w:type="spellStart"/>
      <w:r>
        <w:t>усвојен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одбијен</w:t>
      </w:r>
      <w:proofErr w:type="spellEnd"/>
      <w:r>
        <w:t>.</w:t>
      </w:r>
    </w:p>
    <w:p w14:paraId="1EB44984" w14:textId="77777777" w:rsidR="00B915DA" w:rsidRDefault="00B915DA" w:rsidP="00AE798F">
      <w:proofErr w:type="spellStart"/>
      <w:r>
        <w:t>Гласање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јавно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ИО у </w:t>
      </w:r>
      <w:proofErr w:type="spellStart"/>
      <w:r>
        <w:t>поједином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одлучи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изврши</w:t>
      </w:r>
      <w:proofErr w:type="spellEnd"/>
      <w:r>
        <w:t xml:space="preserve"> </w:t>
      </w:r>
      <w:proofErr w:type="spellStart"/>
      <w:r>
        <w:t>тајно</w:t>
      </w:r>
      <w:proofErr w:type="spellEnd"/>
      <w:r>
        <w:t xml:space="preserve">,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природе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о </w:t>
      </w:r>
      <w:proofErr w:type="spellStart"/>
      <w:r>
        <w:t>коме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одлучује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личних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>.</w:t>
      </w:r>
    </w:p>
    <w:p w14:paraId="057501EE" w14:textId="77777777" w:rsidR="00B915DA" w:rsidRDefault="00B915DA" w:rsidP="00AE798F">
      <w:proofErr w:type="spellStart"/>
      <w:r>
        <w:t>Приговор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бројање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</w:t>
      </w:r>
      <w:proofErr w:type="spellStart"/>
      <w:r>
        <w:t>даје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одмах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објављивања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гласања</w:t>
      </w:r>
      <w:proofErr w:type="spellEnd"/>
      <w:r>
        <w:t xml:space="preserve">. О </w:t>
      </w:r>
      <w:proofErr w:type="spellStart"/>
      <w:r>
        <w:t>приговору</w:t>
      </w:r>
      <w:proofErr w:type="spellEnd"/>
      <w:r>
        <w:t xml:space="preserve"> </w:t>
      </w:r>
      <w:proofErr w:type="spellStart"/>
      <w:r>
        <w:t>одлучује</w:t>
      </w:r>
      <w:proofErr w:type="spellEnd"/>
      <w:r>
        <w:t xml:space="preserve"> ИО.</w:t>
      </w:r>
    </w:p>
    <w:p w14:paraId="74D7CB0B" w14:textId="77777777" w:rsidR="00B915DA" w:rsidRDefault="00B915DA" w:rsidP="00AE798F">
      <w:pPr>
        <w:pStyle w:val="Subtitle1"/>
      </w:pPr>
      <w:r>
        <w:rPr>
          <w:b w:val="0"/>
        </w:rPr>
        <w:t xml:space="preserve">4. </w:t>
      </w:r>
      <w:proofErr w:type="spellStart"/>
      <w:r>
        <w:rPr>
          <w:b w:val="0"/>
        </w:rPr>
        <w:t>Одржавање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реда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на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сједници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прекид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одлагање</w:t>
      </w:r>
      <w:proofErr w:type="spellEnd"/>
      <w:r>
        <w:rPr>
          <w:b w:val="0"/>
        </w:rPr>
        <w:t xml:space="preserve"> и </w:t>
      </w:r>
      <w:proofErr w:type="spellStart"/>
      <w:r>
        <w:rPr>
          <w:b w:val="0"/>
        </w:rPr>
        <w:t>закључивање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сједнице</w:t>
      </w:r>
      <w:proofErr w:type="spellEnd"/>
    </w:p>
    <w:p w14:paraId="15955F0F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21.</w:t>
      </w:r>
    </w:p>
    <w:p w14:paraId="1E6C71E2" w14:textId="77777777" w:rsidR="00B915DA" w:rsidRDefault="00B915DA" w:rsidP="00AE798F">
      <w:proofErr w:type="spellStart"/>
      <w:r>
        <w:t>За</w:t>
      </w:r>
      <w:proofErr w:type="spellEnd"/>
      <w:r>
        <w:t xml:space="preserve"> </w:t>
      </w:r>
      <w:proofErr w:type="spellStart"/>
      <w:r>
        <w:t>обезбјеђивање</w:t>
      </w:r>
      <w:proofErr w:type="spellEnd"/>
      <w:r>
        <w:t xml:space="preserve"> </w:t>
      </w:r>
      <w:proofErr w:type="spellStart"/>
      <w:r>
        <w:t>нормалних</w:t>
      </w:r>
      <w:proofErr w:type="spellEnd"/>
      <w:r>
        <w:t xml:space="preserve"> </w:t>
      </w:r>
      <w:proofErr w:type="spellStart"/>
      <w:r>
        <w:t>услова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ИО и </w:t>
      </w:r>
      <w:proofErr w:type="spellStart"/>
      <w:r>
        <w:t>ток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задужен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>.</w:t>
      </w:r>
    </w:p>
    <w:p w14:paraId="41599DC1" w14:textId="77777777" w:rsidR="00B915DA" w:rsidRDefault="00B915DA" w:rsidP="00AE798F">
      <w:proofErr w:type="spellStart"/>
      <w:r>
        <w:t>За</w:t>
      </w:r>
      <w:proofErr w:type="spellEnd"/>
      <w:r>
        <w:t xml:space="preserve"> </w:t>
      </w:r>
      <w:proofErr w:type="spellStart"/>
      <w:r>
        <w:t>повреду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изрећи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ИО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лицима</w:t>
      </w:r>
      <w:proofErr w:type="spellEnd"/>
      <w:r>
        <w:t xml:space="preserve"> </w:t>
      </w:r>
      <w:proofErr w:type="spellStart"/>
      <w:r>
        <w:t>присутним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сљедеће</w:t>
      </w:r>
      <w:proofErr w:type="spellEnd"/>
      <w:r>
        <w:t xml:space="preserve"> </w:t>
      </w:r>
      <w:proofErr w:type="spellStart"/>
      <w:r>
        <w:t>мјере</w:t>
      </w:r>
      <w:proofErr w:type="spellEnd"/>
      <w:r>
        <w:t>:</w:t>
      </w:r>
    </w:p>
    <w:p w14:paraId="2605C6DD" w14:textId="77777777" w:rsidR="00B915DA" w:rsidRDefault="00B915DA" w:rsidP="00AE798F">
      <w:pPr>
        <w:ind w:left="567" w:firstLine="0"/>
      </w:pPr>
      <w:r>
        <w:t>1.</w:t>
      </w:r>
      <w:r>
        <w:tab/>
      </w:r>
      <w:proofErr w:type="spellStart"/>
      <w:r>
        <w:t>усмена</w:t>
      </w:r>
      <w:proofErr w:type="spellEnd"/>
      <w:r>
        <w:t xml:space="preserve"> </w:t>
      </w:r>
      <w:proofErr w:type="spellStart"/>
      <w:r>
        <w:t>опомена</w:t>
      </w:r>
      <w:proofErr w:type="spellEnd"/>
      <w:r>
        <w:t>;</w:t>
      </w:r>
    </w:p>
    <w:p w14:paraId="46AAC648" w14:textId="77777777" w:rsidR="00B915DA" w:rsidRDefault="00B915DA" w:rsidP="00AE798F">
      <w:pPr>
        <w:ind w:left="567" w:firstLine="0"/>
      </w:pPr>
      <w:r>
        <w:t>2.</w:t>
      </w:r>
      <w:r>
        <w:tab/>
      </w:r>
      <w:proofErr w:type="spellStart"/>
      <w:r>
        <w:t>опомена</w:t>
      </w:r>
      <w:proofErr w:type="spellEnd"/>
      <w:r>
        <w:t xml:space="preserve"> у </w:t>
      </w:r>
      <w:proofErr w:type="spellStart"/>
      <w:r>
        <w:t>записник</w:t>
      </w:r>
      <w:proofErr w:type="spellEnd"/>
      <w:r>
        <w:t>;</w:t>
      </w:r>
    </w:p>
    <w:p w14:paraId="20858243" w14:textId="77777777" w:rsidR="00B915DA" w:rsidRDefault="00B915DA" w:rsidP="00AE798F">
      <w:pPr>
        <w:ind w:left="567" w:firstLine="0"/>
      </w:pPr>
      <w:r>
        <w:t>3.</w:t>
      </w:r>
      <w:r>
        <w:tab/>
      </w:r>
      <w:proofErr w:type="spellStart"/>
      <w:r>
        <w:t>одузимање</w:t>
      </w:r>
      <w:proofErr w:type="spellEnd"/>
      <w:r>
        <w:t xml:space="preserve"> </w:t>
      </w:r>
      <w:proofErr w:type="spellStart"/>
      <w:r>
        <w:t>ријечи</w:t>
      </w:r>
      <w:proofErr w:type="spellEnd"/>
      <w:r>
        <w:t>;</w:t>
      </w:r>
    </w:p>
    <w:p w14:paraId="3CE31078" w14:textId="77777777" w:rsidR="00B915DA" w:rsidRDefault="00B915DA" w:rsidP="00AE798F">
      <w:pPr>
        <w:ind w:left="567" w:firstLine="0"/>
      </w:pPr>
      <w:r>
        <w:t>4.</w:t>
      </w:r>
      <w:r>
        <w:tab/>
      </w:r>
      <w:proofErr w:type="spellStart"/>
      <w:r>
        <w:t>удаљавање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6DFB940C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22.</w:t>
      </w:r>
    </w:p>
    <w:p w14:paraId="676B82FF" w14:textId="51F4A493" w:rsidR="00FC18A9" w:rsidRDefault="00B915DA" w:rsidP="00AE798F"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прекида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ИО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постоје</w:t>
      </w:r>
      <w:proofErr w:type="spellEnd"/>
      <w:r>
        <w:t xml:space="preserve"> </w:t>
      </w:r>
      <w:proofErr w:type="spellStart"/>
      <w:r>
        <w:t>нормални</w:t>
      </w:r>
      <w:proofErr w:type="spellEnd"/>
      <w:r>
        <w:t xml:space="preserve"> </w:t>
      </w:r>
      <w:proofErr w:type="spellStart"/>
      <w:r>
        <w:t>услови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,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поодмаклог</w:t>
      </w:r>
      <w:proofErr w:type="spellEnd"/>
      <w:r>
        <w:t xml:space="preserve"> </w:t>
      </w:r>
      <w:proofErr w:type="spellStart"/>
      <w:r>
        <w:t>времена</w:t>
      </w:r>
      <w:proofErr w:type="spellEnd"/>
      <w:r>
        <w:t xml:space="preserve">, </w:t>
      </w:r>
      <w:proofErr w:type="spellStart"/>
      <w:r>
        <w:t>потребе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изврше</w:t>
      </w:r>
      <w:proofErr w:type="spellEnd"/>
      <w:r>
        <w:t xml:space="preserve"> </w:t>
      </w:r>
      <w:proofErr w:type="spellStart"/>
      <w:r>
        <w:t>одговарајуће</w:t>
      </w:r>
      <w:proofErr w:type="spellEnd"/>
      <w:r>
        <w:t xml:space="preserve"> </w:t>
      </w:r>
      <w:proofErr w:type="spellStart"/>
      <w:r>
        <w:t>консултације</w:t>
      </w:r>
      <w:proofErr w:type="spellEnd"/>
      <w:r>
        <w:t xml:space="preserve">, </w:t>
      </w:r>
      <w:proofErr w:type="spellStart"/>
      <w:r>
        <w:t>прибаве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извјештаји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додатни</w:t>
      </w:r>
      <w:proofErr w:type="spellEnd"/>
      <w:r>
        <w:t xml:space="preserve"> </w:t>
      </w:r>
      <w:proofErr w:type="spellStart"/>
      <w:r>
        <w:t>материјали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дође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напуштања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којег</w:t>
      </w:r>
      <w:proofErr w:type="spellEnd"/>
      <w:r>
        <w:t xml:space="preserve"> </w:t>
      </w:r>
      <w:proofErr w:type="spellStart"/>
      <w:r>
        <w:t>престане</w:t>
      </w:r>
      <w:proofErr w:type="spellEnd"/>
      <w:r>
        <w:t xml:space="preserve"> </w:t>
      </w:r>
      <w:proofErr w:type="spellStart"/>
      <w:r>
        <w:t>кворум</w:t>
      </w:r>
      <w:proofErr w:type="spellEnd"/>
      <w:r>
        <w:t>.</w:t>
      </w:r>
      <w:r w:rsidR="00FC18A9">
        <w:br w:type="page"/>
      </w:r>
    </w:p>
    <w:p w14:paraId="228D6D8B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lastRenderedPageBreak/>
        <w:t>Члан</w:t>
      </w:r>
      <w:proofErr w:type="spellEnd"/>
      <w:r>
        <w:rPr>
          <w:b w:val="0"/>
        </w:rPr>
        <w:t xml:space="preserve"> 23.</w:t>
      </w:r>
    </w:p>
    <w:p w14:paraId="26B03F78" w14:textId="77777777" w:rsidR="00B915DA" w:rsidRDefault="00B915DA" w:rsidP="00AE798F">
      <w:proofErr w:type="spellStart"/>
      <w:r>
        <w:t>Ако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току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ријешити</w:t>
      </w:r>
      <w:proofErr w:type="spellEnd"/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утврђеног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због</w:t>
      </w:r>
      <w:proofErr w:type="spellEnd"/>
      <w:r>
        <w:t xml:space="preserve"> </w:t>
      </w:r>
      <w:proofErr w:type="spellStart"/>
      <w:r>
        <w:t>дужине</w:t>
      </w:r>
      <w:proofErr w:type="spellEnd"/>
      <w:r>
        <w:t xml:space="preserve"> </w:t>
      </w:r>
      <w:proofErr w:type="spellStart"/>
      <w:r>
        <w:t>трајања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захтијева</w:t>
      </w:r>
      <w:proofErr w:type="spellEnd"/>
      <w:r>
        <w:t xml:space="preserve"> </w:t>
      </w:r>
      <w:proofErr w:type="spellStart"/>
      <w:r>
        <w:t>већина</w:t>
      </w:r>
      <w:proofErr w:type="spellEnd"/>
      <w:r>
        <w:t xml:space="preserve"> </w:t>
      </w:r>
      <w:proofErr w:type="spellStart"/>
      <w:r>
        <w:t>присутних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постоје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оправдани</w:t>
      </w:r>
      <w:proofErr w:type="spellEnd"/>
      <w:r>
        <w:t xml:space="preserve"> </w:t>
      </w:r>
      <w:proofErr w:type="spellStart"/>
      <w:r>
        <w:t>разлози</w:t>
      </w:r>
      <w:proofErr w:type="spellEnd"/>
      <w:r>
        <w:t xml:space="preserve">,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одложити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неки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дан</w:t>
      </w:r>
      <w:proofErr w:type="spellEnd"/>
      <w:r>
        <w:t>.</w:t>
      </w:r>
    </w:p>
    <w:p w14:paraId="527FAD7E" w14:textId="77777777" w:rsidR="00B915DA" w:rsidRDefault="00B915DA" w:rsidP="00AE798F">
      <w:r>
        <w:t xml:space="preserve">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одлагања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накнадно</w:t>
      </w:r>
      <w:proofErr w:type="spellEnd"/>
      <w:r>
        <w:t xml:space="preserve"> </w:t>
      </w:r>
      <w:proofErr w:type="spellStart"/>
      <w:r>
        <w:t>заказати</w:t>
      </w:r>
      <w:proofErr w:type="spellEnd"/>
      <w:r>
        <w:t xml:space="preserve"> </w:t>
      </w:r>
      <w:proofErr w:type="spellStart"/>
      <w:r>
        <w:t>њен</w:t>
      </w:r>
      <w:proofErr w:type="spellEnd"/>
      <w:r>
        <w:t xml:space="preserve"> </w:t>
      </w:r>
      <w:proofErr w:type="spellStart"/>
      <w:r>
        <w:t>наставак</w:t>
      </w:r>
      <w:proofErr w:type="spellEnd"/>
      <w:r>
        <w:t xml:space="preserve">. </w:t>
      </w:r>
      <w:proofErr w:type="spellStart"/>
      <w:r>
        <w:t>Одлагање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правилу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>.</w:t>
      </w:r>
    </w:p>
    <w:p w14:paraId="072F9EE2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24.</w:t>
      </w:r>
    </w:p>
    <w:p w14:paraId="48EEEAFD" w14:textId="77777777" w:rsidR="00B915DA" w:rsidRDefault="00B915DA" w:rsidP="00AE798F">
      <w:proofErr w:type="spellStart"/>
      <w:r>
        <w:t>Ако</w:t>
      </w:r>
      <w:proofErr w:type="spellEnd"/>
      <w:r>
        <w:t xml:space="preserve"> у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прекида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одлагања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дође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њеног</w:t>
      </w:r>
      <w:proofErr w:type="spellEnd"/>
      <w:r>
        <w:t xml:space="preserve"> </w:t>
      </w:r>
      <w:proofErr w:type="spellStart"/>
      <w:r>
        <w:t>наставка</w:t>
      </w:r>
      <w:proofErr w:type="spellEnd"/>
      <w:r>
        <w:t xml:space="preserve"> у </w:t>
      </w:r>
      <w:proofErr w:type="spellStart"/>
      <w:r>
        <w:t>заказано</w:t>
      </w:r>
      <w:proofErr w:type="spellEnd"/>
      <w:r>
        <w:t xml:space="preserve"> </w:t>
      </w:r>
      <w:proofErr w:type="spellStart"/>
      <w:r>
        <w:t>вријеме</w:t>
      </w:r>
      <w:proofErr w:type="spellEnd"/>
      <w:r>
        <w:t xml:space="preserve">,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закључити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тренутком</w:t>
      </w:r>
      <w:proofErr w:type="spellEnd"/>
      <w:r>
        <w:t xml:space="preserve"> </w:t>
      </w:r>
      <w:proofErr w:type="spellStart"/>
      <w:r>
        <w:t>прекида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одлагања</w:t>
      </w:r>
      <w:proofErr w:type="spellEnd"/>
      <w:r>
        <w:t xml:space="preserve">, о </w:t>
      </w:r>
      <w:proofErr w:type="spellStart"/>
      <w:r>
        <w:t>чему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сачињава</w:t>
      </w:r>
      <w:proofErr w:type="spellEnd"/>
      <w:r>
        <w:t xml:space="preserve"> </w:t>
      </w:r>
      <w:proofErr w:type="spellStart"/>
      <w:r>
        <w:t>одговарајућа</w:t>
      </w:r>
      <w:proofErr w:type="spellEnd"/>
      <w:r>
        <w:t xml:space="preserve"> </w:t>
      </w:r>
      <w:proofErr w:type="spellStart"/>
      <w:r>
        <w:t>забиљешка</w:t>
      </w:r>
      <w:proofErr w:type="spellEnd"/>
      <w:r>
        <w:t xml:space="preserve"> у </w:t>
      </w:r>
      <w:proofErr w:type="spellStart"/>
      <w:r>
        <w:t>записнику</w:t>
      </w:r>
      <w:proofErr w:type="spellEnd"/>
      <w:r>
        <w:t>.</w:t>
      </w:r>
    </w:p>
    <w:p w14:paraId="10B9D02B" w14:textId="77777777" w:rsidR="00B915DA" w:rsidRDefault="00B915DA" w:rsidP="00AE798F">
      <w:pPr>
        <w:pStyle w:val="Subtitle1"/>
      </w:pPr>
      <w:r>
        <w:rPr>
          <w:b w:val="0"/>
        </w:rPr>
        <w:t xml:space="preserve">5. </w:t>
      </w:r>
      <w:proofErr w:type="spellStart"/>
      <w:r>
        <w:rPr>
          <w:b w:val="0"/>
        </w:rPr>
        <w:t>Записник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са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сједнице</w:t>
      </w:r>
      <w:proofErr w:type="spellEnd"/>
      <w:r>
        <w:rPr>
          <w:b w:val="0"/>
        </w:rPr>
        <w:t xml:space="preserve"> и </w:t>
      </w:r>
      <w:proofErr w:type="spellStart"/>
      <w:r>
        <w:rPr>
          <w:b w:val="0"/>
        </w:rPr>
        <w:t>документација</w:t>
      </w:r>
      <w:proofErr w:type="spellEnd"/>
    </w:p>
    <w:p w14:paraId="4373B672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25.</w:t>
      </w:r>
    </w:p>
    <w:p w14:paraId="492B0F6D" w14:textId="77777777" w:rsidR="00B915DA" w:rsidRDefault="00B915DA" w:rsidP="00AE798F">
      <w:r>
        <w:t xml:space="preserve">О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 xml:space="preserve">.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ИО </w:t>
      </w:r>
      <w:proofErr w:type="spellStart"/>
      <w:r>
        <w:t>којег</w:t>
      </w:r>
      <w:proofErr w:type="spellEnd"/>
      <w:r>
        <w:t xml:space="preserve"> </w:t>
      </w:r>
      <w:proofErr w:type="spellStart"/>
      <w:r>
        <w:t>одреди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, </w:t>
      </w:r>
      <w:proofErr w:type="spellStart"/>
      <w:r>
        <w:t>секретар</w:t>
      </w:r>
      <w:proofErr w:type="spellEnd"/>
      <w:r>
        <w:t xml:space="preserve"> ИКРС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ту</w:t>
      </w:r>
      <w:proofErr w:type="spellEnd"/>
      <w:r>
        <w:t xml:space="preserve"> </w:t>
      </w:r>
      <w:proofErr w:type="spellStart"/>
      <w:r>
        <w:t>сврху</w:t>
      </w:r>
      <w:proofErr w:type="spellEnd"/>
      <w:r>
        <w:t xml:space="preserve"> </w:t>
      </w:r>
      <w:proofErr w:type="spellStart"/>
      <w:r>
        <w:t>одреди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>.</w:t>
      </w:r>
    </w:p>
    <w:p w14:paraId="13FBA48A" w14:textId="77777777" w:rsidR="00B915DA" w:rsidRDefault="00B915DA" w:rsidP="00AE798F"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садржи</w:t>
      </w:r>
      <w:proofErr w:type="spellEnd"/>
      <w:r>
        <w:t>:</w:t>
      </w:r>
    </w:p>
    <w:p w14:paraId="37E3F0BD" w14:textId="77777777" w:rsidR="00B915DA" w:rsidRDefault="00B915DA" w:rsidP="00AE798F">
      <w:pPr>
        <w:ind w:left="567" w:firstLine="0"/>
      </w:pPr>
      <w:r>
        <w:t>1.</w:t>
      </w:r>
      <w:r>
        <w:tab/>
      </w:r>
      <w:proofErr w:type="spellStart"/>
      <w:r>
        <w:t>означење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3E975BC0" w14:textId="77777777" w:rsidR="00B915DA" w:rsidRDefault="00B915DA" w:rsidP="00AE798F">
      <w:pPr>
        <w:ind w:left="567" w:firstLine="0"/>
      </w:pPr>
      <w:r>
        <w:t>2.</w:t>
      </w:r>
      <w:r>
        <w:tab/>
      </w:r>
      <w:proofErr w:type="spellStart"/>
      <w:r>
        <w:t>мјесто</w:t>
      </w:r>
      <w:proofErr w:type="spellEnd"/>
      <w:r>
        <w:t xml:space="preserve"> и </w:t>
      </w:r>
      <w:proofErr w:type="spellStart"/>
      <w:r>
        <w:t>датум</w:t>
      </w:r>
      <w:proofErr w:type="spellEnd"/>
      <w:r>
        <w:t xml:space="preserve"> </w:t>
      </w:r>
      <w:proofErr w:type="spellStart"/>
      <w:r>
        <w:t>одржавања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4FA7AD77" w14:textId="77777777" w:rsidR="00B915DA" w:rsidRDefault="00B915DA" w:rsidP="00AE798F">
      <w:pPr>
        <w:ind w:left="567" w:firstLine="0"/>
      </w:pPr>
      <w:r>
        <w:t>3.</w:t>
      </w:r>
      <w:r>
        <w:tab/>
      </w:r>
      <w:proofErr w:type="spellStart"/>
      <w:r>
        <w:t>вријеме</w:t>
      </w:r>
      <w:proofErr w:type="spellEnd"/>
      <w:r>
        <w:t xml:space="preserve"> </w:t>
      </w:r>
      <w:proofErr w:type="spellStart"/>
      <w:r>
        <w:t>почетка</w:t>
      </w:r>
      <w:proofErr w:type="spellEnd"/>
      <w:r>
        <w:t xml:space="preserve"> и </w:t>
      </w:r>
      <w:proofErr w:type="spellStart"/>
      <w:r>
        <w:t>завршетка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6EB68A77" w14:textId="77777777" w:rsidR="00B915DA" w:rsidRDefault="00B915DA" w:rsidP="00AE798F">
      <w:pPr>
        <w:ind w:left="567" w:firstLine="0"/>
      </w:pPr>
      <w:r>
        <w:t>4.</w:t>
      </w:r>
      <w:r>
        <w:tab/>
      </w:r>
      <w:proofErr w:type="spellStart"/>
      <w:r>
        <w:t>имена</w:t>
      </w:r>
      <w:proofErr w:type="spellEnd"/>
      <w:r>
        <w:t xml:space="preserve"> </w:t>
      </w:r>
      <w:proofErr w:type="spellStart"/>
      <w:r>
        <w:t>присутних</w:t>
      </w:r>
      <w:proofErr w:type="spellEnd"/>
      <w:r>
        <w:t xml:space="preserve"> и </w:t>
      </w:r>
      <w:proofErr w:type="spellStart"/>
      <w:r>
        <w:t>одсутних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ИО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позваних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>;</w:t>
      </w:r>
    </w:p>
    <w:p w14:paraId="6BEAE812" w14:textId="77777777" w:rsidR="00B915DA" w:rsidRDefault="00B915DA" w:rsidP="00AE798F">
      <w:pPr>
        <w:ind w:left="567" w:firstLine="0"/>
      </w:pPr>
      <w:r>
        <w:t>5.</w:t>
      </w:r>
      <w:r>
        <w:tab/>
      </w:r>
      <w:proofErr w:type="spellStart"/>
      <w:r>
        <w:t>утврђени</w:t>
      </w:r>
      <w:proofErr w:type="spellEnd"/>
      <w:r>
        <w:t xml:space="preserve"> </w:t>
      </w:r>
      <w:proofErr w:type="spellStart"/>
      <w:r>
        <w:t>дневни</w:t>
      </w:r>
      <w:proofErr w:type="spellEnd"/>
      <w:r>
        <w:t xml:space="preserve"> </w:t>
      </w:r>
      <w:proofErr w:type="spellStart"/>
      <w:r>
        <w:t>ред</w:t>
      </w:r>
      <w:proofErr w:type="spellEnd"/>
      <w:r>
        <w:t>;</w:t>
      </w:r>
    </w:p>
    <w:p w14:paraId="2DD5E9A9" w14:textId="77777777" w:rsidR="00B915DA" w:rsidRDefault="00B915DA" w:rsidP="00AE798F">
      <w:pPr>
        <w:ind w:left="567" w:firstLine="0"/>
      </w:pPr>
      <w:r>
        <w:t>6.</w:t>
      </w:r>
      <w:r>
        <w:tab/>
      </w:r>
      <w:proofErr w:type="spellStart"/>
      <w:r>
        <w:t>усвајање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претходне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;</w:t>
      </w:r>
    </w:p>
    <w:p w14:paraId="0271BA43" w14:textId="77777777" w:rsidR="00B915DA" w:rsidRDefault="00B915DA" w:rsidP="00AE798F">
      <w:pPr>
        <w:ind w:left="567" w:firstLine="0"/>
      </w:pPr>
      <w:r>
        <w:t>7.</w:t>
      </w:r>
      <w:r>
        <w:tab/>
      </w:r>
      <w:proofErr w:type="spellStart"/>
      <w:r>
        <w:t>ток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о </w:t>
      </w:r>
      <w:proofErr w:type="spellStart"/>
      <w:r>
        <w:t>појединим</w:t>
      </w:r>
      <w:proofErr w:type="spellEnd"/>
      <w:r>
        <w:t xml:space="preserve"> </w:t>
      </w:r>
      <w:proofErr w:type="spellStart"/>
      <w:r>
        <w:t>тачкама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>;</w:t>
      </w:r>
    </w:p>
    <w:p w14:paraId="600342DA" w14:textId="77777777" w:rsidR="00B915DA" w:rsidRDefault="00B915DA" w:rsidP="00AE798F">
      <w:pPr>
        <w:ind w:left="567" w:firstLine="0"/>
      </w:pPr>
      <w:r>
        <w:t>8.</w:t>
      </w:r>
      <w:r>
        <w:tab/>
      </w:r>
      <w:proofErr w:type="spellStart"/>
      <w:r>
        <w:t>ток</w:t>
      </w:r>
      <w:proofErr w:type="spellEnd"/>
      <w:r>
        <w:t xml:space="preserve"> </w:t>
      </w:r>
      <w:proofErr w:type="spellStart"/>
      <w:r>
        <w:t>одлучивања</w:t>
      </w:r>
      <w:proofErr w:type="spellEnd"/>
      <w:r>
        <w:t xml:space="preserve"> и </w:t>
      </w:r>
      <w:proofErr w:type="spellStart"/>
      <w:r>
        <w:t>донесене</w:t>
      </w:r>
      <w:proofErr w:type="spellEnd"/>
      <w:r>
        <w:t xml:space="preserve"> </w:t>
      </w:r>
      <w:proofErr w:type="spellStart"/>
      <w:r>
        <w:t>закључке</w:t>
      </w:r>
      <w:proofErr w:type="spellEnd"/>
      <w:r>
        <w:t xml:space="preserve">, </w:t>
      </w:r>
      <w:proofErr w:type="spellStart"/>
      <w:r>
        <w:t>одлуке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препоруке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акте</w:t>
      </w:r>
      <w:proofErr w:type="spellEnd"/>
      <w:r>
        <w:t>;</w:t>
      </w:r>
    </w:p>
    <w:p w14:paraId="78288CF8" w14:textId="77777777" w:rsidR="00B915DA" w:rsidRDefault="00B915DA" w:rsidP="00AE798F">
      <w:pPr>
        <w:ind w:left="567" w:firstLine="0"/>
      </w:pPr>
      <w:r>
        <w:t>9.</w:t>
      </w:r>
      <w:r>
        <w:tab/>
      </w:r>
      <w:proofErr w:type="spellStart"/>
      <w:r>
        <w:t>резултате</w:t>
      </w:r>
      <w:proofErr w:type="spellEnd"/>
      <w:r>
        <w:t xml:space="preserve"> </w:t>
      </w:r>
      <w:proofErr w:type="spellStart"/>
      <w:r>
        <w:t>гласања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бројем</w:t>
      </w:r>
      <w:proofErr w:type="spellEnd"/>
      <w:r>
        <w:t xml:space="preserve"> </w:t>
      </w:r>
      <w:proofErr w:type="spellStart"/>
      <w:r>
        <w:t>гласова</w:t>
      </w:r>
      <w:proofErr w:type="spellEnd"/>
      <w:r>
        <w:t xml:space="preserve"> „ЗА”, „ПРОТИВ” и „УЗДРЖАН”;</w:t>
      </w:r>
    </w:p>
    <w:p w14:paraId="46B50CE4" w14:textId="77777777" w:rsidR="00B915DA" w:rsidRDefault="00B915DA" w:rsidP="00AE798F">
      <w:pPr>
        <w:ind w:left="567" w:firstLine="0"/>
      </w:pPr>
      <w:r>
        <w:t>10.</w:t>
      </w:r>
      <w:r>
        <w:tab/>
      </w:r>
      <w:proofErr w:type="spellStart"/>
      <w:r>
        <w:t>евентуално</w:t>
      </w:r>
      <w:proofErr w:type="spellEnd"/>
      <w:r>
        <w:t xml:space="preserve"> </w:t>
      </w:r>
      <w:proofErr w:type="spellStart"/>
      <w:r>
        <w:t>изречене</w:t>
      </w:r>
      <w:proofErr w:type="spellEnd"/>
      <w:r>
        <w:t xml:space="preserve"> </w:t>
      </w:r>
      <w:proofErr w:type="spellStart"/>
      <w:r>
        <w:t>мјере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одржавање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усмене</w:t>
      </w:r>
      <w:proofErr w:type="spellEnd"/>
      <w:r>
        <w:t xml:space="preserve"> </w:t>
      </w:r>
      <w:proofErr w:type="spellStart"/>
      <w:r>
        <w:t>опомене</w:t>
      </w:r>
      <w:proofErr w:type="spellEnd"/>
      <w:r>
        <w:t>;</w:t>
      </w:r>
    </w:p>
    <w:p w14:paraId="2ABC57FA" w14:textId="77777777" w:rsidR="00B915DA" w:rsidRDefault="00B915DA" w:rsidP="00AE798F">
      <w:pPr>
        <w:ind w:left="567" w:firstLine="0"/>
      </w:pPr>
      <w:r>
        <w:t>11.</w:t>
      </w:r>
      <w:r>
        <w:tab/>
      </w:r>
      <w:proofErr w:type="spellStart"/>
      <w:r>
        <w:t>изјаве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изричито</w:t>
      </w:r>
      <w:proofErr w:type="spellEnd"/>
      <w:r>
        <w:t xml:space="preserve"> </w:t>
      </w:r>
      <w:proofErr w:type="spellStart"/>
      <w:r>
        <w:t>тражила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њихове</w:t>
      </w:r>
      <w:proofErr w:type="spellEnd"/>
      <w:r>
        <w:t xml:space="preserve"> </w:t>
      </w:r>
      <w:proofErr w:type="spellStart"/>
      <w:r>
        <w:t>изјаве</w:t>
      </w:r>
      <w:proofErr w:type="spellEnd"/>
      <w:r>
        <w:t xml:space="preserve"> </w:t>
      </w:r>
      <w:proofErr w:type="spellStart"/>
      <w:r>
        <w:t>уђу</w:t>
      </w:r>
      <w:proofErr w:type="spellEnd"/>
      <w:r>
        <w:t xml:space="preserve"> у </w:t>
      </w:r>
      <w:proofErr w:type="spellStart"/>
      <w:r>
        <w:t>записник</w:t>
      </w:r>
      <w:proofErr w:type="spellEnd"/>
      <w:r>
        <w:t>;</w:t>
      </w:r>
    </w:p>
    <w:p w14:paraId="1687E0CC" w14:textId="77777777" w:rsidR="00B915DA" w:rsidRDefault="00B915DA" w:rsidP="00AE798F">
      <w:pPr>
        <w:ind w:left="567" w:firstLine="0"/>
      </w:pPr>
      <w:r>
        <w:t>12.</w:t>
      </w:r>
      <w:r>
        <w:tab/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значаја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75C7B6D1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26.</w:t>
      </w:r>
    </w:p>
    <w:p w14:paraId="09BD5F6C" w14:textId="77777777" w:rsidR="00B915DA" w:rsidRDefault="00B915DA" w:rsidP="00AE798F">
      <w:proofErr w:type="spellStart"/>
      <w:r>
        <w:t>Записничар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 у </w:t>
      </w:r>
      <w:proofErr w:type="spellStart"/>
      <w:r>
        <w:t>виду</w:t>
      </w:r>
      <w:proofErr w:type="spellEnd"/>
      <w:r>
        <w:t xml:space="preserve"> </w:t>
      </w:r>
      <w:proofErr w:type="spellStart"/>
      <w:r>
        <w:t>биљежака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сачињених</w:t>
      </w:r>
      <w:proofErr w:type="spellEnd"/>
      <w:r>
        <w:t xml:space="preserve"> </w:t>
      </w:r>
      <w:proofErr w:type="spellStart"/>
      <w:r>
        <w:t>биљежака</w:t>
      </w:r>
      <w:proofErr w:type="spellEnd"/>
      <w:r>
        <w:t xml:space="preserve"> и </w:t>
      </w:r>
      <w:proofErr w:type="spellStart"/>
      <w:r>
        <w:t>материјала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евентуално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тонског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видео</w:t>
      </w:r>
      <w:proofErr w:type="spellEnd"/>
      <w:r>
        <w:t xml:space="preserve"> </w:t>
      </w:r>
      <w:proofErr w:type="spellStart"/>
      <w:r>
        <w:t>записа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снимање</w:t>
      </w:r>
      <w:proofErr w:type="spellEnd"/>
      <w:r>
        <w:t xml:space="preserve"> </w:t>
      </w:r>
      <w:proofErr w:type="spellStart"/>
      <w:r>
        <w:t>било</w:t>
      </w:r>
      <w:proofErr w:type="spellEnd"/>
      <w:r>
        <w:t xml:space="preserve"> </w:t>
      </w:r>
      <w:proofErr w:type="spellStart"/>
      <w:r>
        <w:t>најављено</w:t>
      </w:r>
      <w:proofErr w:type="spellEnd"/>
      <w:r>
        <w:t xml:space="preserve"> и </w:t>
      </w:r>
      <w:proofErr w:type="spellStart"/>
      <w:r>
        <w:t>одобрено</w:t>
      </w:r>
      <w:proofErr w:type="spellEnd"/>
      <w:r>
        <w:t xml:space="preserve">, </w:t>
      </w:r>
      <w:proofErr w:type="spellStart"/>
      <w:r>
        <w:t>записничар</w:t>
      </w:r>
      <w:proofErr w:type="spellEnd"/>
      <w:r>
        <w:t xml:space="preserve"> </w:t>
      </w:r>
      <w:proofErr w:type="spellStart"/>
      <w:r>
        <w:t>израђује</w:t>
      </w:r>
      <w:proofErr w:type="spellEnd"/>
      <w:r>
        <w:t xml:space="preserve"> </w:t>
      </w:r>
      <w:proofErr w:type="spellStart"/>
      <w:r>
        <w:t>записник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>.</w:t>
      </w:r>
    </w:p>
    <w:p w14:paraId="41027080" w14:textId="77777777" w:rsidR="00B915DA" w:rsidRDefault="00B915DA" w:rsidP="00AE798F">
      <w:proofErr w:type="spellStart"/>
      <w:r>
        <w:t>Записник</w:t>
      </w:r>
      <w:proofErr w:type="spellEnd"/>
      <w:r>
        <w:t xml:space="preserve"> </w:t>
      </w:r>
      <w:proofErr w:type="spellStart"/>
      <w:r>
        <w:t>потписује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и </w:t>
      </w:r>
      <w:proofErr w:type="spellStart"/>
      <w:r>
        <w:t>записничар</w:t>
      </w:r>
      <w:proofErr w:type="spellEnd"/>
      <w:r>
        <w:t xml:space="preserve">, а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члановима</w:t>
      </w:r>
      <w:proofErr w:type="spellEnd"/>
      <w:r>
        <w:t xml:space="preserve"> ИО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материјал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наредну</w:t>
      </w:r>
      <w:proofErr w:type="spellEnd"/>
      <w:r>
        <w:t xml:space="preserve"> </w:t>
      </w:r>
      <w:proofErr w:type="spellStart"/>
      <w:r>
        <w:t>сједницу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раније</w:t>
      </w:r>
      <w:proofErr w:type="spellEnd"/>
      <w:r>
        <w:t xml:space="preserve">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захтијева</w:t>
      </w:r>
      <w:proofErr w:type="spellEnd"/>
      <w:r>
        <w:t xml:space="preserve"> </w:t>
      </w:r>
      <w:proofErr w:type="spellStart"/>
      <w:r>
        <w:t>природа</w:t>
      </w:r>
      <w:proofErr w:type="spellEnd"/>
      <w:r>
        <w:t xml:space="preserve"> </w:t>
      </w:r>
      <w:proofErr w:type="spellStart"/>
      <w:r>
        <w:t>усвојених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>.</w:t>
      </w:r>
    </w:p>
    <w:p w14:paraId="15A2B62B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lastRenderedPageBreak/>
        <w:t>Члан</w:t>
      </w:r>
      <w:proofErr w:type="spellEnd"/>
      <w:r>
        <w:rPr>
          <w:b w:val="0"/>
        </w:rPr>
        <w:t xml:space="preserve"> 27.</w:t>
      </w:r>
    </w:p>
    <w:p w14:paraId="1E335708" w14:textId="77777777" w:rsidR="00B915DA" w:rsidRDefault="00B915DA" w:rsidP="00AE798F"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 о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</w:t>
      </w:r>
      <w:proofErr w:type="spellStart"/>
      <w:r>
        <w:t>израђују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сепарати</w:t>
      </w:r>
      <w:proofErr w:type="spellEnd"/>
      <w:r>
        <w:t xml:space="preserve"> </w:t>
      </w:r>
      <w:proofErr w:type="spellStart"/>
      <w:r>
        <w:t>појединих</w:t>
      </w:r>
      <w:proofErr w:type="spellEnd"/>
      <w:r>
        <w:t xml:space="preserve"> </w:t>
      </w:r>
      <w:proofErr w:type="spellStart"/>
      <w:r>
        <w:t>закључака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препорука</w:t>
      </w:r>
      <w:proofErr w:type="spellEnd"/>
      <w:r>
        <w:t xml:space="preserve"> и </w:t>
      </w:r>
      <w:proofErr w:type="spellStart"/>
      <w:r>
        <w:t>одлука</w:t>
      </w:r>
      <w:proofErr w:type="spellEnd"/>
      <w:r>
        <w:t xml:space="preserve">,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њиховог</w:t>
      </w:r>
      <w:proofErr w:type="spellEnd"/>
      <w:r>
        <w:t xml:space="preserve"> </w:t>
      </w:r>
      <w:proofErr w:type="spellStart"/>
      <w:r>
        <w:t>достављања</w:t>
      </w:r>
      <w:proofErr w:type="spellEnd"/>
      <w:r>
        <w:t xml:space="preserve"> </w:t>
      </w:r>
      <w:proofErr w:type="spellStart"/>
      <w:r>
        <w:t>надлежним</w:t>
      </w:r>
      <w:proofErr w:type="spellEnd"/>
      <w:r>
        <w:t xml:space="preserve"> </w:t>
      </w:r>
      <w:proofErr w:type="spellStart"/>
      <w:r>
        <w:t>органима</w:t>
      </w:r>
      <w:proofErr w:type="spellEnd"/>
      <w:r>
        <w:t xml:space="preserve"> ИКРС, </w:t>
      </w:r>
      <w:proofErr w:type="spellStart"/>
      <w:r>
        <w:t>члановима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, </w:t>
      </w:r>
      <w:proofErr w:type="spellStart"/>
      <w:r>
        <w:t>стручним</w:t>
      </w:r>
      <w:proofErr w:type="spellEnd"/>
      <w:r>
        <w:t xml:space="preserve"> </w:t>
      </w:r>
      <w:proofErr w:type="spellStart"/>
      <w:r>
        <w:t>службама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трећим</w:t>
      </w:r>
      <w:proofErr w:type="spellEnd"/>
      <w:r>
        <w:t xml:space="preserve"> </w:t>
      </w:r>
      <w:proofErr w:type="spellStart"/>
      <w:r>
        <w:t>лицима</w:t>
      </w:r>
      <w:proofErr w:type="spellEnd"/>
      <w:r>
        <w:t>.</w:t>
      </w:r>
    </w:p>
    <w:p w14:paraId="329E855B" w14:textId="77777777" w:rsidR="00B915DA" w:rsidRDefault="00B915DA" w:rsidP="00AE798F">
      <w:proofErr w:type="spellStart"/>
      <w:r>
        <w:t>Сепарате</w:t>
      </w:r>
      <w:proofErr w:type="spellEnd"/>
      <w:r>
        <w:t xml:space="preserve"> </w:t>
      </w:r>
      <w:proofErr w:type="spellStart"/>
      <w:r>
        <w:t>закључака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препорука</w:t>
      </w:r>
      <w:proofErr w:type="spellEnd"/>
      <w:r>
        <w:t xml:space="preserve"> и </w:t>
      </w:r>
      <w:proofErr w:type="spellStart"/>
      <w:r>
        <w:t>одлука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акте</w:t>
      </w:r>
      <w:proofErr w:type="spellEnd"/>
      <w:r>
        <w:t xml:space="preserve"> </w:t>
      </w:r>
      <w:proofErr w:type="spellStart"/>
      <w:r>
        <w:t>донесене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потписује</w:t>
      </w:r>
      <w:proofErr w:type="spellEnd"/>
      <w:r>
        <w:t xml:space="preserve"> </w:t>
      </w:r>
      <w:proofErr w:type="spellStart"/>
      <w:r>
        <w:t>предсједавајући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актом</w:t>
      </w:r>
      <w:proofErr w:type="spellEnd"/>
      <w:r>
        <w:t xml:space="preserve"> ИКРС </w:t>
      </w:r>
      <w:proofErr w:type="spellStart"/>
      <w:r>
        <w:t>другачије</w:t>
      </w:r>
      <w:proofErr w:type="spellEnd"/>
      <w:r>
        <w:t xml:space="preserve"> </w:t>
      </w:r>
      <w:proofErr w:type="spellStart"/>
      <w:r>
        <w:t>одређено</w:t>
      </w:r>
      <w:proofErr w:type="spellEnd"/>
      <w:r>
        <w:t>.</w:t>
      </w:r>
    </w:p>
    <w:p w14:paraId="066EB76C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28.</w:t>
      </w:r>
    </w:p>
    <w:p w14:paraId="607F6906" w14:textId="77777777" w:rsidR="00B915DA" w:rsidRDefault="00B915DA" w:rsidP="00AE798F">
      <w:proofErr w:type="spellStart"/>
      <w:r>
        <w:t>Документација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сједнице</w:t>
      </w:r>
      <w:proofErr w:type="spellEnd"/>
      <w:r>
        <w:t xml:space="preserve"> ИО,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позиве</w:t>
      </w:r>
      <w:proofErr w:type="spellEnd"/>
      <w:r>
        <w:t xml:space="preserve">, </w:t>
      </w:r>
      <w:proofErr w:type="spellStart"/>
      <w:r>
        <w:t>материјале</w:t>
      </w:r>
      <w:proofErr w:type="spellEnd"/>
      <w:r>
        <w:t xml:space="preserve">, </w:t>
      </w:r>
      <w:proofErr w:type="spellStart"/>
      <w:r>
        <w:t>записнике</w:t>
      </w:r>
      <w:proofErr w:type="spellEnd"/>
      <w:r>
        <w:t xml:space="preserve">, </w:t>
      </w:r>
      <w:proofErr w:type="spellStart"/>
      <w:r>
        <w:t>донесене</w:t>
      </w:r>
      <w:proofErr w:type="spellEnd"/>
      <w:r>
        <w:t xml:space="preserve"> </w:t>
      </w:r>
      <w:proofErr w:type="spellStart"/>
      <w:r>
        <w:t>акте</w:t>
      </w:r>
      <w:proofErr w:type="spellEnd"/>
      <w:r>
        <w:t xml:space="preserve"> и </w:t>
      </w:r>
      <w:proofErr w:type="spellStart"/>
      <w:r>
        <w:t>израђене</w:t>
      </w:r>
      <w:proofErr w:type="spellEnd"/>
      <w:r>
        <w:t xml:space="preserve"> </w:t>
      </w:r>
      <w:proofErr w:type="spellStart"/>
      <w:r>
        <w:t>сепарате</w:t>
      </w:r>
      <w:proofErr w:type="spellEnd"/>
      <w:r>
        <w:t xml:space="preserve"> </w:t>
      </w:r>
      <w:proofErr w:type="spellStart"/>
      <w:r>
        <w:t>закључака</w:t>
      </w:r>
      <w:proofErr w:type="spellEnd"/>
      <w:r>
        <w:t xml:space="preserve">,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препорука</w:t>
      </w:r>
      <w:proofErr w:type="spellEnd"/>
      <w:r>
        <w:t xml:space="preserve"> и </w:t>
      </w:r>
      <w:proofErr w:type="spellStart"/>
      <w:r>
        <w:t>одлука</w:t>
      </w:r>
      <w:proofErr w:type="spellEnd"/>
      <w:r>
        <w:t xml:space="preserve">, </w:t>
      </w:r>
      <w:proofErr w:type="spellStart"/>
      <w:r>
        <w:t>чува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у</w:t>
      </w:r>
      <w:proofErr w:type="spellEnd"/>
      <w:r>
        <w:t xml:space="preserve">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 о </w:t>
      </w:r>
      <w:proofErr w:type="spellStart"/>
      <w:r>
        <w:t>канцеларијском</w:t>
      </w:r>
      <w:proofErr w:type="spellEnd"/>
      <w:r>
        <w:t xml:space="preserve"> и </w:t>
      </w:r>
      <w:proofErr w:type="spellStart"/>
      <w:r>
        <w:t>архивском</w:t>
      </w:r>
      <w:proofErr w:type="spellEnd"/>
      <w:r>
        <w:t xml:space="preserve"> </w:t>
      </w:r>
      <w:proofErr w:type="spellStart"/>
      <w:r>
        <w:t>пословању</w:t>
      </w:r>
      <w:proofErr w:type="spellEnd"/>
      <w:r>
        <w:t>.</w:t>
      </w:r>
    </w:p>
    <w:p w14:paraId="12ECED44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29.</w:t>
      </w:r>
    </w:p>
    <w:p w14:paraId="2656F444" w14:textId="77777777" w:rsidR="00B915DA" w:rsidRDefault="00B915DA" w:rsidP="00AE798F">
      <w:r>
        <w:t xml:space="preserve">О </w:t>
      </w:r>
      <w:proofErr w:type="spellStart"/>
      <w:r>
        <w:t>изради</w:t>
      </w:r>
      <w:proofErr w:type="spellEnd"/>
      <w:r>
        <w:t xml:space="preserve"> </w:t>
      </w:r>
      <w:proofErr w:type="spellStart"/>
      <w:r>
        <w:t>записника</w:t>
      </w:r>
      <w:proofErr w:type="spellEnd"/>
      <w:r>
        <w:t xml:space="preserve">, </w:t>
      </w:r>
      <w:proofErr w:type="spellStart"/>
      <w:r>
        <w:t>формулацији</w:t>
      </w:r>
      <w:proofErr w:type="spellEnd"/>
      <w:r>
        <w:t xml:space="preserve"> </w:t>
      </w:r>
      <w:proofErr w:type="spellStart"/>
      <w:r>
        <w:t>усвојених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, </w:t>
      </w:r>
      <w:proofErr w:type="spellStart"/>
      <w:r>
        <w:t>закључака</w:t>
      </w:r>
      <w:proofErr w:type="spellEnd"/>
      <w:r>
        <w:t xml:space="preserve"> и </w:t>
      </w:r>
      <w:proofErr w:type="spellStart"/>
      <w:r>
        <w:t>ставова</w:t>
      </w:r>
      <w:proofErr w:type="spellEnd"/>
      <w:r>
        <w:t xml:space="preserve">, </w:t>
      </w:r>
      <w:proofErr w:type="spellStart"/>
      <w:r>
        <w:t>њиховом</w:t>
      </w:r>
      <w:proofErr w:type="spellEnd"/>
      <w:r>
        <w:t xml:space="preserve"> </w:t>
      </w:r>
      <w:proofErr w:type="spellStart"/>
      <w:r>
        <w:t>спровођењу</w:t>
      </w:r>
      <w:proofErr w:type="spellEnd"/>
      <w:r>
        <w:t xml:space="preserve">, </w:t>
      </w:r>
      <w:proofErr w:type="spellStart"/>
      <w:r>
        <w:t>достављању</w:t>
      </w:r>
      <w:proofErr w:type="spellEnd"/>
      <w:r>
        <w:t xml:space="preserve"> и </w:t>
      </w:r>
      <w:proofErr w:type="spellStart"/>
      <w:r>
        <w:t>објављивању</w:t>
      </w:r>
      <w:proofErr w:type="spellEnd"/>
      <w:r>
        <w:t xml:space="preserve">, </w:t>
      </w:r>
      <w:proofErr w:type="spellStart"/>
      <w:r>
        <w:t>стара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предсједник</w:t>
      </w:r>
      <w:proofErr w:type="spellEnd"/>
      <w:r>
        <w:t xml:space="preserve"> ИО у </w:t>
      </w:r>
      <w:proofErr w:type="spellStart"/>
      <w:r>
        <w:t>сарадњи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управним</w:t>
      </w:r>
      <w:proofErr w:type="spellEnd"/>
      <w:r>
        <w:t xml:space="preserve"> </w:t>
      </w:r>
      <w:proofErr w:type="spellStart"/>
      <w:r>
        <w:t>одбором</w:t>
      </w:r>
      <w:proofErr w:type="spellEnd"/>
      <w:r>
        <w:t xml:space="preserve"> ИКРС,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именован</w:t>
      </w:r>
      <w:proofErr w:type="spellEnd"/>
      <w:r>
        <w:t>.</w:t>
      </w:r>
    </w:p>
    <w:p w14:paraId="70E58EC5" w14:textId="61002BF0" w:rsidR="00B915DA" w:rsidRDefault="00FC18A9" w:rsidP="0095708F">
      <w:pPr>
        <w:pStyle w:val="PartTitle"/>
        <w:jc w:val="center"/>
      </w:pPr>
      <w:r>
        <w:rPr>
          <w:b w:val="0"/>
          <w:lang/>
        </w:rPr>
        <w:t>IV</w:t>
      </w:r>
      <w:r w:rsidR="00B915DA">
        <w:rPr>
          <w:b w:val="0"/>
        </w:rPr>
        <w:t xml:space="preserve"> – САРАДЊА СА ОРГАНИМА ИКРС И ЈАВНОСТ РАДА</w:t>
      </w:r>
    </w:p>
    <w:p w14:paraId="31A31301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30.</w:t>
      </w:r>
    </w:p>
    <w:p w14:paraId="581CD585" w14:textId="77777777" w:rsidR="00B915DA" w:rsidRDefault="00B915DA" w:rsidP="00AE798F">
      <w:r>
        <w:t xml:space="preserve">ИО у </w:t>
      </w:r>
      <w:proofErr w:type="spellStart"/>
      <w:r>
        <w:t>свом</w:t>
      </w:r>
      <w:proofErr w:type="spellEnd"/>
      <w:r>
        <w:t xml:space="preserve"> </w:t>
      </w:r>
      <w:proofErr w:type="spellStart"/>
      <w:r>
        <w:t>раду</w:t>
      </w:r>
      <w:proofErr w:type="spellEnd"/>
      <w:r>
        <w:t xml:space="preserve"> </w:t>
      </w:r>
      <w:proofErr w:type="spellStart"/>
      <w:r>
        <w:t>сарађује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предсједником</w:t>
      </w:r>
      <w:proofErr w:type="spellEnd"/>
      <w:r>
        <w:t xml:space="preserve"> Коморе, </w:t>
      </w:r>
      <w:proofErr w:type="spellStart"/>
      <w:r>
        <w:t>Управним</w:t>
      </w:r>
      <w:proofErr w:type="spellEnd"/>
      <w:r>
        <w:t xml:space="preserve"> </w:t>
      </w:r>
      <w:proofErr w:type="spellStart"/>
      <w:r>
        <w:t>одбором</w:t>
      </w:r>
      <w:proofErr w:type="spellEnd"/>
      <w:r>
        <w:t xml:space="preserve"> ИКРС, </w:t>
      </w:r>
      <w:proofErr w:type="spellStart"/>
      <w:r>
        <w:t>Надзорним</w:t>
      </w:r>
      <w:proofErr w:type="spellEnd"/>
      <w:r>
        <w:t xml:space="preserve"> </w:t>
      </w:r>
      <w:proofErr w:type="spellStart"/>
      <w:r>
        <w:t>одбором</w:t>
      </w:r>
      <w:proofErr w:type="spellEnd"/>
      <w:r>
        <w:t xml:space="preserve"> ИКРС, </w:t>
      </w:r>
      <w:proofErr w:type="spellStart"/>
      <w:r>
        <w:t>Скупштином</w:t>
      </w:r>
      <w:proofErr w:type="spellEnd"/>
      <w:r>
        <w:t xml:space="preserve"> ИКРС, </w:t>
      </w:r>
      <w:proofErr w:type="spellStart"/>
      <w:r>
        <w:t>судом</w:t>
      </w:r>
      <w:proofErr w:type="spellEnd"/>
      <w:r>
        <w:t xml:space="preserve"> </w:t>
      </w:r>
      <w:proofErr w:type="spellStart"/>
      <w:r>
        <w:t>части</w:t>
      </w:r>
      <w:proofErr w:type="spellEnd"/>
      <w:r>
        <w:t xml:space="preserve">, </w:t>
      </w:r>
      <w:proofErr w:type="spellStart"/>
      <w:r>
        <w:t>арбитражом</w:t>
      </w:r>
      <w:proofErr w:type="spellEnd"/>
      <w:r>
        <w:t xml:space="preserve">, </w:t>
      </w:r>
      <w:proofErr w:type="spellStart"/>
      <w:r>
        <w:t>комисијама</w:t>
      </w:r>
      <w:proofErr w:type="spellEnd"/>
      <w:r>
        <w:t xml:space="preserve">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радним</w:t>
      </w:r>
      <w:proofErr w:type="spellEnd"/>
      <w:r>
        <w:t xml:space="preserve"> </w:t>
      </w:r>
      <w:proofErr w:type="spellStart"/>
      <w:r>
        <w:t>тијелима</w:t>
      </w:r>
      <w:proofErr w:type="spellEnd"/>
      <w:r>
        <w:t xml:space="preserve"> ИКРС,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Статутом</w:t>
      </w:r>
      <w:proofErr w:type="spellEnd"/>
      <w:r>
        <w:t xml:space="preserve"> и </w:t>
      </w:r>
      <w:proofErr w:type="spellStart"/>
      <w:r>
        <w:t>одлукама</w:t>
      </w:r>
      <w:proofErr w:type="spellEnd"/>
      <w:r>
        <w:t xml:space="preserve"> </w:t>
      </w:r>
      <w:proofErr w:type="spellStart"/>
      <w:r>
        <w:t>надлежних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ИКРС.</w:t>
      </w:r>
    </w:p>
    <w:p w14:paraId="65382615" w14:textId="77777777" w:rsidR="00B915DA" w:rsidRDefault="00B915DA" w:rsidP="00AE798F">
      <w:r>
        <w:t xml:space="preserve">ИО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Управном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 xml:space="preserve"> ИКРС, </w:t>
      </w:r>
      <w:proofErr w:type="spellStart"/>
      <w:r>
        <w:t>Скупштини</w:t>
      </w:r>
      <w:proofErr w:type="spellEnd"/>
      <w:r>
        <w:t xml:space="preserve"> ИКРС и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надлежним</w:t>
      </w:r>
      <w:proofErr w:type="spellEnd"/>
      <w:r>
        <w:t xml:space="preserve"> </w:t>
      </w:r>
      <w:proofErr w:type="spellStart"/>
      <w:r>
        <w:t>органима</w:t>
      </w:r>
      <w:proofErr w:type="spellEnd"/>
      <w:r>
        <w:t xml:space="preserve"> ИКРС </w:t>
      </w:r>
      <w:proofErr w:type="spellStart"/>
      <w:r>
        <w:t>достављати</w:t>
      </w:r>
      <w:proofErr w:type="spellEnd"/>
      <w:r>
        <w:t xml:space="preserve"> </w:t>
      </w:r>
      <w:proofErr w:type="spellStart"/>
      <w:r>
        <w:t>иницијативе</w:t>
      </w:r>
      <w:proofErr w:type="spellEnd"/>
      <w:r>
        <w:t xml:space="preserve">, </w:t>
      </w:r>
      <w:proofErr w:type="spellStart"/>
      <w:r>
        <w:t>приједлоге</w:t>
      </w:r>
      <w:proofErr w:type="spellEnd"/>
      <w:r>
        <w:t xml:space="preserve">, </w:t>
      </w:r>
      <w:proofErr w:type="spellStart"/>
      <w:r>
        <w:t>стручна</w:t>
      </w:r>
      <w:proofErr w:type="spellEnd"/>
      <w:r>
        <w:t xml:space="preserve"> </w:t>
      </w:r>
      <w:proofErr w:type="spellStart"/>
      <w:r>
        <w:t>мишљења</w:t>
      </w:r>
      <w:proofErr w:type="spellEnd"/>
      <w:r>
        <w:t xml:space="preserve">, </w:t>
      </w:r>
      <w:proofErr w:type="spellStart"/>
      <w:r>
        <w:t>препоруке</w:t>
      </w:r>
      <w:proofErr w:type="spellEnd"/>
      <w:r>
        <w:t xml:space="preserve"> и </w:t>
      </w:r>
      <w:proofErr w:type="spellStart"/>
      <w:r>
        <w:t>друге</w:t>
      </w:r>
      <w:proofErr w:type="spellEnd"/>
      <w:r>
        <w:t xml:space="preserve"> </w:t>
      </w:r>
      <w:proofErr w:type="spellStart"/>
      <w:r>
        <w:t>акте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дјелокруга</w:t>
      </w:r>
      <w:proofErr w:type="spellEnd"/>
      <w:r>
        <w:t xml:space="preserve"> </w:t>
      </w:r>
      <w:proofErr w:type="spellStart"/>
      <w:r>
        <w:t>струковне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>.</w:t>
      </w:r>
    </w:p>
    <w:p w14:paraId="3619DA82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31.</w:t>
      </w:r>
    </w:p>
    <w:p w14:paraId="18E06FC4" w14:textId="77777777" w:rsidR="00B915DA" w:rsidRDefault="00B915DA" w:rsidP="00AE798F">
      <w:proofErr w:type="spellStart"/>
      <w:r>
        <w:t>Рад</w:t>
      </w:r>
      <w:proofErr w:type="spellEnd"/>
      <w:r>
        <w:t xml:space="preserve"> ИО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јаван</w:t>
      </w:r>
      <w:proofErr w:type="spellEnd"/>
      <w:r>
        <w:t xml:space="preserve">, </w:t>
      </w:r>
      <w:proofErr w:type="spellStart"/>
      <w:r>
        <w:t>осим</w:t>
      </w:r>
      <w:proofErr w:type="spellEnd"/>
      <w:r>
        <w:t xml:space="preserve"> у </w:t>
      </w:r>
      <w:proofErr w:type="spellStart"/>
      <w:r>
        <w:t>случајевима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расправља</w:t>
      </w:r>
      <w:proofErr w:type="spellEnd"/>
      <w:r>
        <w:t xml:space="preserve"> о </w:t>
      </w:r>
      <w:proofErr w:type="spellStart"/>
      <w:r>
        <w:t>питањима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представљају</w:t>
      </w:r>
      <w:proofErr w:type="spellEnd"/>
      <w:r>
        <w:t xml:space="preserve"> </w:t>
      </w:r>
      <w:proofErr w:type="spellStart"/>
      <w:r>
        <w:t>пословну</w:t>
      </w:r>
      <w:proofErr w:type="spellEnd"/>
      <w:r>
        <w:t xml:space="preserve"> </w:t>
      </w:r>
      <w:proofErr w:type="spellStart"/>
      <w:r>
        <w:t>тајну</w:t>
      </w:r>
      <w:proofErr w:type="spellEnd"/>
      <w:r>
        <w:t xml:space="preserve">, </w:t>
      </w:r>
      <w:proofErr w:type="spellStart"/>
      <w:r>
        <w:t>личне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, </w:t>
      </w:r>
      <w:proofErr w:type="spellStart"/>
      <w:r>
        <w:t>дисциплинске</w:t>
      </w:r>
      <w:proofErr w:type="spellEnd"/>
      <w:r>
        <w:t xml:space="preserve"> </w:t>
      </w:r>
      <w:proofErr w:type="spellStart"/>
      <w:r>
        <w:t>поступке</w:t>
      </w:r>
      <w:proofErr w:type="spellEnd"/>
      <w:r>
        <w:t xml:space="preserve">, </w:t>
      </w:r>
      <w:proofErr w:type="spellStart"/>
      <w:r>
        <w:t>повјерљиве</w:t>
      </w:r>
      <w:proofErr w:type="spellEnd"/>
      <w:r>
        <w:t xml:space="preserve"> </w:t>
      </w:r>
      <w:proofErr w:type="spellStart"/>
      <w:r>
        <w:t>податке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трећих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када</w:t>
      </w:r>
      <w:proofErr w:type="spellEnd"/>
      <w:r>
        <w:t xml:space="preserve"> ИО </w:t>
      </w:r>
      <w:proofErr w:type="spellStart"/>
      <w:r>
        <w:t>одлучи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поједина</w:t>
      </w:r>
      <w:proofErr w:type="spellEnd"/>
      <w:r>
        <w:t xml:space="preserve"> </w:t>
      </w:r>
      <w:proofErr w:type="spellStart"/>
      <w:r>
        <w:t>сједница</w:t>
      </w:r>
      <w:proofErr w:type="spellEnd"/>
      <w:r>
        <w:t xml:space="preserve">, </w:t>
      </w:r>
      <w:proofErr w:type="spellStart"/>
      <w:r>
        <w:t>тачка</w:t>
      </w:r>
      <w:proofErr w:type="spellEnd"/>
      <w:r>
        <w:t xml:space="preserve"> </w:t>
      </w:r>
      <w:proofErr w:type="spellStart"/>
      <w:r>
        <w:t>дневног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дио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затворен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јавност</w:t>
      </w:r>
      <w:proofErr w:type="spellEnd"/>
      <w:r>
        <w:t>.</w:t>
      </w:r>
    </w:p>
    <w:p w14:paraId="752C7111" w14:textId="77777777" w:rsidR="00B915DA" w:rsidRDefault="00B915DA" w:rsidP="00AE798F">
      <w:proofErr w:type="spellStart"/>
      <w:r>
        <w:t>Информације</w:t>
      </w:r>
      <w:proofErr w:type="spellEnd"/>
      <w:r>
        <w:t xml:space="preserve"> о </w:t>
      </w:r>
      <w:proofErr w:type="spellStart"/>
      <w:r>
        <w:t>раду</w:t>
      </w:r>
      <w:proofErr w:type="spellEnd"/>
      <w:r>
        <w:t xml:space="preserve"> ИО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објављивати</w:t>
      </w:r>
      <w:proofErr w:type="spellEnd"/>
      <w:r>
        <w:t xml:space="preserve">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информисања</w:t>
      </w:r>
      <w:proofErr w:type="spellEnd"/>
      <w:r>
        <w:t xml:space="preserve"> ИКРС,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странице</w:t>
      </w:r>
      <w:proofErr w:type="spellEnd"/>
      <w:r>
        <w:t xml:space="preserve"> ИКРС, </w:t>
      </w:r>
      <w:proofErr w:type="spellStart"/>
      <w:r>
        <w:t>билтена</w:t>
      </w:r>
      <w:proofErr w:type="spellEnd"/>
      <w:r>
        <w:t xml:space="preserve"> </w:t>
      </w:r>
      <w:proofErr w:type="spellStart"/>
      <w:r>
        <w:t>Коморе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утврђен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ИКРС, </w:t>
      </w:r>
      <w:proofErr w:type="spellStart"/>
      <w:r>
        <w:t>уз</w:t>
      </w:r>
      <w:proofErr w:type="spellEnd"/>
      <w:r>
        <w:t xml:space="preserve"> </w:t>
      </w:r>
      <w:proofErr w:type="spellStart"/>
      <w:r>
        <w:t>поштовање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о </w:t>
      </w:r>
      <w:proofErr w:type="spellStart"/>
      <w:r>
        <w:t>заштити</w:t>
      </w:r>
      <w:proofErr w:type="spellEnd"/>
      <w:r>
        <w:t xml:space="preserve"> </w:t>
      </w:r>
      <w:proofErr w:type="spellStart"/>
      <w:r>
        <w:t>личних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и </w:t>
      </w:r>
      <w:proofErr w:type="spellStart"/>
      <w:r>
        <w:t>пословне</w:t>
      </w:r>
      <w:proofErr w:type="spellEnd"/>
      <w:r>
        <w:t xml:space="preserve"> </w:t>
      </w:r>
      <w:proofErr w:type="spellStart"/>
      <w:r>
        <w:t>тајне</w:t>
      </w:r>
      <w:proofErr w:type="spellEnd"/>
      <w:r>
        <w:t>.</w:t>
      </w:r>
    </w:p>
    <w:p w14:paraId="44FA823A" w14:textId="77777777" w:rsidR="00B915DA" w:rsidRDefault="00B915DA" w:rsidP="00AE798F">
      <w:pPr>
        <w:pStyle w:val="PartTitle"/>
      </w:pPr>
      <w:r>
        <w:rPr>
          <w:b w:val="0"/>
        </w:rPr>
        <w:t>В – ЗАВРШНЕ ОДРЕДБЕ</w:t>
      </w:r>
    </w:p>
    <w:p w14:paraId="5962B805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32.</w:t>
      </w:r>
    </w:p>
    <w:p w14:paraId="3B3A8690" w14:textId="77777777" w:rsidR="00B915DA" w:rsidRDefault="00B915DA" w:rsidP="00AE798F">
      <w:proofErr w:type="spellStart"/>
      <w:r>
        <w:t>Питања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уређена</w:t>
      </w:r>
      <w:proofErr w:type="spellEnd"/>
      <w:r>
        <w:t xml:space="preserve"> </w:t>
      </w:r>
      <w:proofErr w:type="spellStart"/>
      <w:r>
        <w:t>овим</w:t>
      </w:r>
      <w:proofErr w:type="spellEnd"/>
      <w:r>
        <w:t xml:space="preserve"> </w:t>
      </w:r>
      <w:proofErr w:type="spellStart"/>
      <w:r>
        <w:t>пословником</w:t>
      </w:r>
      <w:proofErr w:type="spellEnd"/>
      <w:r>
        <w:t xml:space="preserve"> </w:t>
      </w:r>
      <w:proofErr w:type="spellStart"/>
      <w:r>
        <w:t>рјешавају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непосредном</w:t>
      </w:r>
      <w:proofErr w:type="spellEnd"/>
      <w:r>
        <w:t xml:space="preserve"> </w:t>
      </w:r>
      <w:proofErr w:type="spellStart"/>
      <w:r>
        <w:t>примјеном</w:t>
      </w:r>
      <w:proofErr w:type="spellEnd"/>
      <w:r>
        <w:t xml:space="preserve"> </w:t>
      </w:r>
      <w:proofErr w:type="spellStart"/>
      <w:r>
        <w:t>Статута</w:t>
      </w:r>
      <w:proofErr w:type="spellEnd"/>
      <w:r>
        <w:t xml:space="preserve"> ИКРС,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ИКРС и, </w:t>
      </w:r>
      <w:proofErr w:type="spellStart"/>
      <w:r>
        <w:t>сходно</w:t>
      </w:r>
      <w:proofErr w:type="spellEnd"/>
      <w:r>
        <w:t xml:space="preserve">,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уређују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 ИКРС,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нису</w:t>
      </w:r>
      <w:proofErr w:type="spellEnd"/>
      <w:r>
        <w:t xml:space="preserve"> у </w:t>
      </w:r>
      <w:proofErr w:type="spellStart"/>
      <w:r>
        <w:t>супротности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природом</w:t>
      </w:r>
      <w:proofErr w:type="spellEnd"/>
      <w:r>
        <w:t xml:space="preserve"> и </w:t>
      </w:r>
      <w:proofErr w:type="spellStart"/>
      <w:r>
        <w:t>дјелокругом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ИО.</w:t>
      </w:r>
    </w:p>
    <w:p w14:paraId="4F49079F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33.</w:t>
      </w:r>
    </w:p>
    <w:p w14:paraId="3FB63947" w14:textId="77777777" w:rsidR="00B915DA" w:rsidRDefault="00B915DA" w:rsidP="00AE798F">
      <w:proofErr w:type="spellStart"/>
      <w:r>
        <w:lastRenderedPageBreak/>
        <w:t>Измјене</w:t>
      </w:r>
      <w:proofErr w:type="spellEnd"/>
      <w:r>
        <w:t xml:space="preserve"> и </w:t>
      </w:r>
      <w:proofErr w:type="spellStart"/>
      <w:r>
        <w:t>допуне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доносе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предвиђеном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његово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>.</w:t>
      </w:r>
    </w:p>
    <w:p w14:paraId="4CC01C74" w14:textId="77777777" w:rsidR="00B915DA" w:rsidRDefault="00B915DA" w:rsidP="00AE798F">
      <w:pPr>
        <w:pStyle w:val="ArticleTitle"/>
      </w:pPr>
      <w:proofErr w:type="spellStart"/>
      <w:r>
        <w:rPr>
          <w:b w:val="0"/>
        </w:rPr>
        <w:t>Члан</w:t>
      </w:r>
      <w:proofErr w:type="spellEnd"/>
      <w:r>
        <w:rPr>
          <w:b w:val="0"/>
        </w:rPr>
        <w:t xml:space="preserve"> 34.</w:t>
      </w:r>
    </w:p>
    <w:p w14:paraId="011068CF" w14:textId="77777777" w:rsidR="00B915DA" w:rsidRDefault="00B915DA" w:rsidP="00AE798F">
      <w:proofErr w:type="spellStart"/>
      <w:r>
        <w:t>Овај</w:t>
      </w:r>
      <w:proofErr w:type="spellEnd"/>
      <w:r>
        <w:t xml:space="preserve"> </w:t>
      </w:r>
      <w:proofErr w:type="spellStart"/>
      <w:r>
        <w:t>пословник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, а </w:t>
      </w:r>
      <w:proofErr w:type="spellStart"/>
      <w:r>
        <w:t>примјењује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извршне</w:t>
      </w:r>
      <w:proofErr w:type="spellEnd"/>
      <w:r>
        <w:t xml:space="preserve"> </w:t>
      </w:r>
      <w:proofErr w:type="spellStart"/>
      <w:r>
        <w:t>одборе</w:t>
      </w:r>
      <w:proofErr w:type="spellEnd"/>
      <w:r>
        <w:t xml:space="preserve"> </w:t>
      </w:r>
      <w:proofErr w:type="spellStart"/>
      <w:r>
        <w:t>струковних</w:t>
      </w:r>
      <w:proofErr w:type="spellEnd"/>
      <w:r>
        <w:t xml:space="preserve"> </w:t>
      </w:r>
      <w:proofErr w:type="spellStart"/>
      <w:r>
        <w:t>комора</w:t>
      </w:r>
      <w:proofErr w:type="spellEnd"/>
      <w:r>
        <w:t xml:space="preserve"> ИКРС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његовог</w:t>
      </w:r>
      <w:proofErr w:type="spellEnd"/>
      <w:r>
        <w:t xml:space="preserve"> </w:t>
      </w:r>
      <w:proofErr w:type="spellStart"/>
      <w:r>
        <w:t>ступања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>.</w:t>
      </w:r>
    </w:p>
    <w:p w14:paraId="6D91786E" w14:textId="77777777" w:rsidR="00B915DA" w:rsidRDefault="00B915DA" w:rsidP="00AE798F">
      <w:pPr>
        <w:ind w:firstLine="0"/>
      </w:pPr>
    </w:p>
    <w:p w14:paraId="00C60CC0" w14:textId="51ED5153" w:rsidR="00B915DA" w:rsidRPr="00B915DA" w:rsidRDefault="00B915DA" w:rsidP="00AE798F">
      <w:pPr>
        <w:ind w:firstLine="0"/>
        <w:jc w:val="right"/>
        <w:rPr>
          <w:lang w:val="sr-Cyrl-RS"/>
        </w:rPr>
      </w:pPr>
      <w:r>
        <w:rPr>
          <w:b/>
        </w:rPr>
        <w:t xml:space="preserve">ПРЕДСЈЕДНИК </w:t>
      </w:r>
      <w:r>
        <w:rPr>
          <w:b/>
          <w:lang w:val="sr-Cyrl-RS"/>
        </w:rPr>
        <w:t>СКУПШТИНЕ</w:t>
      </w:r>
    </w:p>
    <w:p w14:paraId="48E3D946" w14:textId="77777777" w:rsidR="00B915DA" w:rsidRDefault="00B915DA" w:rsidP="00AE798F">
      <w:pPr>
        <w:ind w:firstLine="0"/>
      </w:pPr>
    </w:p>
    <w:p w14:paraId="68131CC2" w14:textId="77777777" w:rsidR="00B915DA" w:rsidRDefault="00B915DA" w:rsidP="00AE798F">
      <w:r>
        <w:t>________________________________</w:t>
      </w:r>
    </w:p>
    <w:sectPr w:rsidR="00B915DA" w:rsidSect="00034616">
      <w:footerReference w:type="default" r:id="rId11"/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0F37" w14:textId="77777777" w:rsidR="00463340" w:rsidRDefault="00463340">
      <w:pPr>
        <w:spacing w:after="0" w:line="240" w:lineRule="auto"/>
      </w:pPr>
      <w:r>
        <w:separator/>
      </w:r>
    </w:p>
  </w:endnote>
  <w:endnote w:type="continuationSeparator" w:id="0">
    <w:p w14:paraId="0A2CB895" w14:textId="77777777" w:rsidR="00463340" w:rsidRDefault="0046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E9DB" w14:textId="77777777" w:rsidR="00C95787" w:rsidRDefault="009D4834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8C6D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93E4" w14:textId="77777777" w:rsidR="00463340" w:rsidRDefault="00463340">
      <w:pPr>
        <w:spacing w:after="0" w:line="240" w:lineRule="auto"/>
      </w:pPr>
      <w:r>
        <w:separator/>
      </w:r>
    </w:p>
  </w:footnote>
  <w:footnote w:type="continuationSeparator" w:id="0">
    <w:p w14:paraId="5BF9D15E" w14:textId="77777777" w:rsidR="00463340" w:rsidRDefault="00463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8040104">
    <w:abstractNumId w:val="8"/>
  </w:num>
  <w:num w:numId="2" w16cid:durableId="2144957228">
    <w:abstractNumId w:val="6"/>
  </w:num>
  <w:num w:numId="3" w16cid:durableId="1915430375">
    <w:abstractNumId w:val="5"/>
  </w:num>
  <w:num w:numId="4" w16cid:durableId="1775202473">
    <w:abstractNumId w:val="4"/>
  </w:num>
  <w:num w:numId="5" w16cid:durableId="1685588367">
    <w:abstractNumId w:val="7"/>
  </w:num>
  <w:num w:numId="6" w16cid:durableId="1913390199">
    <w:abstractNumId w:val="3"/>
  </w:num>
  <w:num w:numId="7" w16cid:durableId="269315418">
    <w:abstractNumId w:val="2"/>
  </w:num>
  <w:num w:numId="8" w16cid:durableId="1781796161">
    <w:abstractNumId w:val="1"/>
  </w:num>
  <w:num w:numId="9" w16cid:durableId="1225677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506D"/>
    <w:rsid w:val="00243DD3"/>
    <w:rsid w:val="00262DBD"/>
    <w:rsid w:val="0029639D"/>
    <w:rsid w:val="00326F90"/>
    <w:rsid w:val="00451860"/>
    <w:rsid w:val="00463340"/>
    <w:rsid w:val="005802AB"/>
    <w:rsid w:val="006742F0"/>
    <w:rsid w:val="00796124"/>
    <w:rsid w:val="00893B3B"/>
    <w:rsid w:val="008C6DA1"/>
    <w:rsid w:val="0095708F"/>
    <w:rsid w:val="009D4834"/>
    <w:rsid w:val="00A43C39"/>
    <w:rsid w:val="00AA1D8D"/>
    <w:rsid w:val="00B47730"/>
    <w:rsid w:val="00B915DA"/>
    <w:rsid w:val="00C95787"/>
    <w:rsid w:val="00CB0664"/>
    <w:rsid w:val="00D712B4"/>
    <w:rsid w:val="00FC18A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8D5490"/>
  <w14:defaultImageDpi w14:val="300"/>
  <w15:docId w15:val="{99D4AABA-943E-4515-824A-91F5AB81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59" w:lineRule="auto"/>
      <w:ind w:firstLine="709"/>
      <w:jc w:val="both"/>
    </w:pPr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ocTitle">
    <w:name w:val="DocTitle"/>
    <w:pPr>
      <w:spacing w:before="120" w:after="120"/>
      <w:jc w:val="center"/>
    </w:pPr>
    <w:rPr>
      <w:rFonts w:ascii="Times New Roman" w:eastAsia="Times New Roman" w:hAnsi="Times New Roman"/>
      <w:b/>
      <w:sz w:val="28"/>
    </w:rPr>
  </w:style>
  <w:style w:type="paragraph" w:customStyle="1" w:styleId="PartTitle">
    <w:name w:val="PartTitle"/>
    <w:pPr>
      <w:spacing w:before="120" w:after="120"/>
    </w:pPr>
    <w:rPr>
      <w:rFonts w:ascii="Times New Roman" w:eastAsia="Times New Roman" w:hAnsi="Times New Roman"/>
      <w:b/>
      <w:sz w:val="24"/>
    </w:rPr>
  </w:style>
  <w:style w:type="paragraph" w:customStyle="1" w:styleId="ArticleTitle">
    <w:name w:val="ArticleTitle"/>
    <w:pPr>
      <w:spacing w:before="120" w:after="120"/>
      <w:jc w:val="center"/>
    </w:pPr>
    <w:rPr>
      <w:rFonts w:ascii="Times New Roman" w:eastAsia="Times New Roman" w:hAnsi="Times New Roman"/>
      <w:b/>
      <w:sz w:val="24"/>
    </w:rPr>
  </w:style>
  <w:style w:type="paragraph" w:customStyle="1" w:styleId="Subtitle1">
    <w:name w:val="Subtitle1"/>
    <w:pPr>
      <w:spacing w:before="120" w:after="120"/>
    </w:pPr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ca3bf-7a35-4211-9fed-c307faf3bc6f">
      <Terms xmlns="http://schemas.microsoft.com/office/infopath/2007/PartnerControls"/>
    </lcf76f155ced4ddcb4097134ff3c332f>
    <TaxCatchAll xmlns="5b5516cf-0c98-43a2-8e3c-da3a8bce1dc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C01A2F02B50142AB0E7A06CE5771BC" ma:contentTypeVersion="13" ma:contentTypeDescription="Create a new document." ma:contentTypeScope="" ma:versionID="b7d7f7e42c8c67eda52170931478177e">
  <xsd:schema xmlns:xsd="http://www.w3.org/2001/XMLSchema" xmlns:xs="http://www.w3.org/2001/XMLSchema" xmlns:p="http://schemas.microsoft.com/office/2006/metadata/properties" xmlns:ns2="c90ca3bf-7a35-4211-9fed-c307faf3bc6f" xmlns:ns3="5b5516cf-0c98-43a2-8e3c-da3a8bce1dc4" targetNamespace="http://schemas.microsoft.com/office/2006/metadata/properties" ma:root="true" ma:fieldsID="e9cd6c19b6ea82cbcd8fb2f21aeda973" ns2:_="" ns3:_="">
    <xsd:import namespace="c90ca3bf-7a35-4211-9fed-c307faf3bc6f"/>
    <xsd:import namespace="5b5516cf-0c98-43a2-8e3c-da3a8bce1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ca3bf-7a35-4211-9fed-c307faf3b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937a50-ac21-4624-9291-99c0c3b821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516cf-0c98-43a2-8e3c-da3a8bce1d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08765f-e647-4711-a770-1dac6c40170e}" ma:internalName="TaxCatchAll" ma:showField="CatchAllData" ma:web="5b5516cf-0c98-43a2-8e3c-da3a8bce1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E0FCB-B5B6-456D-9C39-66E75F6A7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3F493-3EB7-4131-8AAD-D59B9C2434D6}">
  <ds:schemaRefs>
    <ds:schemaRef ds:uri="http://schemas.microsoft.com/office/2006/metadata/properties"/>
    <ds:schemaRef ds:uri="http://schemas.microsoft.com/office/infopath/2007/PartnerControls"/>
    <ds:schemaRef ds:uri="c90ca3bf-7a35-4211-9fed-c307faf3bc6f"/>
    <ds:schemaRef ds:uri="5b5516cf-0c98-43a2-8e3c-da3a8bce1dc4"/>
  </ds:schemaRefs>
</ds:datastoreItem>
</file>

<file path=customXml/itemProps4.xml><?xml version="1.0" encoding="utf-8"?>
<ds:datastoreItem xmlns:ds="http://schemas.openxmlformats.org/officeDocument/2006/customXml" ds:itemID="{43777671-2E2E-497C-BFF9-E49C33456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ca3bf-7a35-4211-9fed-c307faf3bc6f"/>
    <ds:schemaRef ds:uri="5b5516cf-0c98-43a2-8e3c-da3a8bce1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Poslovnik o radu izvršnih odbora strukovnih komora IKRS</vt:lpstr>
    </vt:vector>
  </TitlesOfParts>
  <Manager/>
  <Company/>
  <LinksUpToDate>false</LinksUpToDate>
  <CharactersWithSpaces>14737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 o radu izvršnih odbora strukovnih komora IKRS</dc:title>
  <dc:subject/>
  <dc:creator>OpenAI</dc:creator>
  <cp:keywords/>
  <dc:description>generated by python-docx</dc:description>
  <cp:lastModifiedBy>HKP</cp:lastModifiedBy>
  <cp:revision>2</cp:revision>
  <dcterms:created xsi:type="dcterms:W3CDTF">2026-06-09T08:30:00Z</dcterms:created>
  <dcterms:modified xsi:type="dcterms:W3CDTF">2026-06-09T08:30:00Z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0x01010049C01A2F02B50142AB0E7A06CE5771BC</vt:lpwstr>
  </property>
  <property fmtid="{D5CDD505-2E9C-101B-9397-08002B2CF9AE}" pid="3" name="MediaServiceImageTags">
    <vt:lpwstr/>
  </property>
</Properties>
</file>